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ghtShading-Accent11"/>
        <w:tblW w:w="9889" w:type="dxa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101"/>
      </w:tblGrid>
      <w:tr w:rsidR="009A3F87" w:rsidTr="00FA1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A3F87" w:rsidRPr="009A3F87" w:rsidRDefault="009A3F87" w:rsidP="009A3F87">
            <w:pPr>
              <w:widowControl w:val="0"/>
              <w:tabs>
                <w:tab w:val="left" w:pos="459"/>
              </w:tabs>
              <w:ind w:left="176"/>
              <w:jc w:val="center"/>
              <w:rPr>
                <w:rFonts w:eastAsia="Courier New" w:cs="Times New Roman"/>
                <w:color w:val="000000" w:themeColor="text1"/>
                <w:sz w:val="22"/>
              </w:rPr>
            </w:pPr>
            <w:bookmarkStart w:id="0" w:name="_GoBack"/>
            <w:bookmarkEnd w:id="0"/>
            <w:r w:rsidRPr="009A3F87">
              <w:rPr>
                <w:rFonts w:eastAsia="Courier New" w:cs="Times New Roman"/>
                <w:color w:val="000000" w:themeColor="text1"/>
                <w:sz w:val="22"/>
              </w:rPr>
              <w:t>BỘ KẾ HOẠCH VÀ ĐẦU TƯ</w:t>
            </w:r>
          </w:p>
          <w:p w:rsidR="009A3F87" w:rsidRPr="009A3F87" w:rsidRDefault="009A3F87" w:rsidP="009A3F87">
            <w:pPr>
              <w:widowControl w:val="0"/>
              <w:tabs>
                <w:tab w:val="left" w:pos="459"/>
              </w:tabs>
              <w:ind w:left="176"/>
              <w:jc w:val="center"/>
              <w:rPr>
                <w:rFonts w:eastAsia="Courier New" w:cs="Times New Roman"/>
                <w:b w:val="0"/>
                <w:color w:val="000000" w:themeColor="text1"/>
                <w:sz w:val="22"/>
              </w:rPr>
            </w:pPr>
            <w:r w:rsidRPr="009A3F87">
              <w:rPr>
                <w:rFonts w:eastAsia="Courier New" w:cs="Times New Roman"/>
                <w:b w:val="0"/>
                <w:color w:val="000000" w:themeColor="text1"/>
                <w:sz w:val="22"/>
              </w:rPr>
              <w:t xml:space="preserve">HỌC VIỆN </w:t>
            </w:r>
          </w:p>
          <w:p w:rsidR="009A3F87" w:rsidRDefault="009A3F87" w:rsidP="009A3F87">
            <w:pPr>
              <w:jc w:val="center"/>
              <w:rPr>
                <w:rFonts w:eastAsia="Times New Roman" w:cs="Times New Roman"/>
                <w:sz w:val="32"/>
                <w:szCs w:val="32"/>
              </w:rPr>
            </w:pPr>
            <w:r w:rsidRPr="009A3F87">
              <w:rPr>
                <w:rFonts w:eastAsia="Courier New" w:cs="Times New Roman"/>
                <w:b w:val="0"/>
                <w:color w:val="000000" w:themeColor="text1"/>
                <w:sz w:val="22"/>
              </w:rPr>
              <w:t>CHÍNH SÁCH VÀ PHÁT TRIỂN</w:t>
            </w:r>
          </w:p>
        </w:tc>
        <w:tc>
          <w:tcPr>
            <w:tcW w:w="51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9A3F87" w:rsidRDefault="00FA1AB8" w:rsidP="005E69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 w:themeColor="text1"/>
                <w:sz w:val="22"/>
              </w:rPr>
            </w:pPr>
            <w:r w:rsidRPr="00FA1AB8">
              <w:rPr>
                <w:rFonts w:eastAsia="Times New Roman" w:cs="Times New Roman"/>
                <w:color w:val="000000" w:themeColor="text1"/>
                <w:sz w:val="22"/>
              </w:rPr>
              <w:t>CỘNG HÒA XÃ HỘI CHỦ NGHĨA VIỆT NAM</w:t>
            </w:r>
          </w:p>
          <w:p w:rsidR="00FA1AB8" w:rsidRPr="00FA1AB8" w:rsidRDefault="00B16E42" w:rsidP="005E69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noProof/>
                <w:sz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893445</wp:posOffset>
                      </wp:positionH>
                      <wp:positionV relativeFrom="paragraph">
                        <wp:posOffset>213359</wp:posOffset>
                      </wp:positionV>
                      <wp:extent cx="129540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A666D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70.35pt,16.8pt" to="172.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" strokecolor="#4579b8 [3044]">
                      <o:lock v:ext="edit" shapetype="f"/>
                    </v:line>
                  </w:pict>
                </mc:Fallback>
              </mc:AlternateContent>
            </w:r>
            <w:r w:rsidR="00FA1AB8">
              <w:rPr>
                <w:rFonts w:eastAsia="Times New Roman" w:cs="Times New Roman"/>
                <w:color w:val="000000" w:themeColor="text1"/>
                <w:sz w:val="22"/>
              </w:rPr>
              <w:t>Độc lập – Tự do – Hạnh phúc</w:t>
            </w:r>
          </w:p>
        </w:tc>
      </w:tr>
    </w:tbl>
    <w:p w:rsidR="00CB62D1" w:rsidRPr="00FA1AB8" w:rsidRDefault="00B16E42" w:rsidP="00FA1AB8">
      <w:pPr>
        <w:spacing w:after="0" w:line="240" w:lineRule="auto"/>
        <w:jc w:val="center"/>
        <w:rPr>
          <w:rFonts w:eastAsia="Times New Roman" w:cs="Times New Roman"/>
          <w:sz w:val="32"/>
          <w:szCs w:val="32"/>
        </w:rPr>
      </w:pPr>
      <w:r>
        <w:rPr>
          <w:rFonts w:eastAsia="Courier New" w:cs="Times New Roman"/>
          <w:b/>
          <w:noProof/>
          <w:sz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518795</wp:posOffset>
                </wp:positionH>
                <wp:positionV relativeFrom="paragraph">
                  <wp:posOffset>45084</wp:posOffset>
                </wp:positionV>
                <wp:extent cx="184785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A521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0.85pt;margin-top:3.55pt;width:145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"/>
            </w:pict>
          </mc:Fallback>
        </mc:AlternateContent>
      </w:r>
      <w:bookmarkStart w:id="1" w:name="chuong_pl_20"/>
      <w:bookmarkStart w:id="2" w:name="chuong_pl_20_name"/>
    </w:p>
    <w:p w:rsidR="005E69DD" w:rsidRPr="00FA1AB8" w:rsidRDefault="00CB62D1" w:rsidP="00652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513"/>
        <w:jc w:val="center"/>
        <w:rPr>
          <w:rFonts w:eastAsia="Times New Roman" w:cs="Times New Roman"/>
          <w:b/>
          <w:bCs/>
          <w:sz w:val="24"/>
          <w:szCs w:val="24"/>
        </w:rPr>
      </w:pPr>
      <w:r w:rsidRPr="00FA1AB8">
        <w:rPr>
          <w:rFonts w:eastAsia="Times New Roman" w:cs="Times New Roman"/>
          <w:b/>
          <w:bCs/>
          <w:sz w:val="24"/>
          <w:szCs w:val="24"/>
          <w:lang w:val="vi-VN"/>
        </w:rPr>
        <w:t>Biểu mẫu 20</w:t>
      </w:r>
      <w:bookmarkEnd w:id="1"/>
    </w:p>
    <w:p w:rsidR="00CB62D1" w:rsidRPr="00CB62D1" w:rsidRDefault="00CB62D1" w:rsidP="005E69DD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</w:p>
    <w:p w:rsidR="005E69DD" w:rsidRPr="005E69DD" w:rsidRDefault="005E69DD" w:rsidP="005E69DD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5E69DD">
        <w:rPr>
          <w:rFonts w:eastAsia="Times New Roman" w:cs="Times New Roman"/>
          <w:b/>
          <w:bCs/>
          <w:sz w:val="24"/>
          <w:szCs w:val="24"/>
          <w:lang w:val="vi-VN"/>
        </w:rPr>
        <w:t>THÔNG BÁO</w:t>
      </w:r>
      <w:bookmarkEnd w:id="2"/>
    </w:p>
    <w:p w:rsidR="005E69DD" w:rsidRDefault="005E69DD" w:rsidP="005E69DD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bookmarkStart w:id="3" w:name="chuong_pl_20_name_name"/>
      <w:r w:rsidRPr="005E69DD">
        <w:rPr>
          <w:rFonts w:eastAsia="Times New Roman" w:cs="Times New Roman"/>
          <w:b/>
          <w:bCs/>
          <w:sz w:val="24"/>
          <w:szCs w:val="24"/>
          <w:lang w:val="vi-VN"/>
        </w:rPr>
        <w:t xml:space="preserve">Công khai thông tin về đội ngũ giảng viên cơ hữu của </w:t>
      </w:r>
      <w:bookmarkEnd w:id="3"/>
      <w:r w:rsidR="00B34FBB">
        <w:rPr>
          <w:rFonts w:eastAsia="Times New Roman" w:cs="Times New Roman"/>
          <w:b/>
          <w:bCs/>
          <w:sz w:val="24"/>
          <w:szCs w:val="24"/>
        </w:rPr>
        <w:t>Học viện Chính sách và Phát triển</w:t>
      </w:r>
    </w:p>
    <w:p w:rsidR="00B34FBB" w:rsidRDefault="00523BAD" w:rsidP="005E69DD">
      <w:pPr>
        <w:spacing w:after="0" w:line="240" w:lineRule="auto"/>
        <w:jc w:val="center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(tại thời điểm </w:t>
      </w:r>
      <w:r w:rsidR="00DC1D70">
        <w:rPr>
          <w:rFonts w:eastAsia="Times New Roman" w:cs="Times New Roman"/>
          <w:b/>
          <w:bCs/>
          <w:sz w:val="24"/>
          <w:szCs w:val="24"/>
        </w:rPr>
        <w:t>31</w:t>
      </w:r>
      <w:r>
        <w:rPr>
          <w:rFonts w:eastAsia="Times New Roman" w:cs="Times New Roman"/>
          <w:b/>
          <w:bCs/>
          <w:sz w:val="24"/>
          <w:szCs w:val="24"/>
        </w:rPr>
        <w:t>/03/</w:t>
      </w:r>
      <w:r w:rsidR="00B34FBB">
        <w:rPr>
          <w:rFonts w:eastAsia="Times New Roman" w:cs="Times New Roman"/>
          <w:b/>
          <w:bCs/>
          <w:sz w:val="24"/>
          <w:szCs w:val="24"/>
        </w:rPr>
        <w:t>2020)</w:t>
      </w:r>
    </w:p>
    <w:p w:rsidR="00B34FBB" w:rsidRPr="00B34FBB" w:rsidRDefault="00B34FBB" w:rsidP="005E69DD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5E69DD" w:rsidRDefault="005E69DD" w:rsidP="00B34FBB">
      <w:pPr>
        <w:pStyle w:val="ListParagraph"/>
        <w:numPr>
          <w:ilvl w:val="0"/>
          <w:numId w:val="45"/>
        </w:numPr>
        <w:tabs>
          <w:tab w:val="left" w:pos="284"/>
        </w:tabs>
        <w:ind w:left="0" w:firstLine="0"/>
        <w:rPr>
          <w:b/>
        </w:rPr>
      </w:pPr>
      <w:r w:rsidRPr="00B34FBB">
        <w:rPr>
          <w:b/>
          <w:lang w:val="vi-VN"/>
        </w:rPr>
        <w:t>Công khai thông tin về đội ngũ giảng viên cơ hữu</w:t>
      </w:r>
    </w:p>
    <w:tbl>
      <w:tblPr>
        <w:tblW w:w="10359" w:type="dxa"/>
        <w:tblInd w:w="93" w:type="dxa"/>
        <w:tblLook w:val="04A0" w:firstRow="1" w:lastRow="0" w:firstColumn="1" w:lastColumn="0" w:noHBand="0" w:noVBand="1"/>
      </w:tblPr>
      <w:tblGrid>
        <w:gridCol w:w="510"/>
        <w:gridCol w:w="1833"/>
        <w:gridCol w:w="706"/>
        <w:gridCol w:w="669"/>
        <w:gridCol w:w="760"/>
        <w:gridCol w:w="644"/>
        <w:gridCol w:w="760"/>
        <w:gridCol w:w="760"/>
        <w:gridCol w:w="760"/>
        <w:gridCol w:w="767"/>
        <w:gridCol w:w="730"/>
        <w:gridCol w:w="730"/>
        <w:gridCol w:w="730"/>
      </w:tblGrid>
      <w:tr w:rsidR="009109AE" w:rsidRPr="009109AE" w:rsidTr="009109AE">
        <w:trPr>
          <w:trHeight w:val="3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TT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Nội dung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Tổng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số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Chức danh</w:t>
            </w:r>
          </w:p>
        </w:tc>
        <w:tc>
          <w:tcPr>
            <w:tcW w:w="3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Trình độ đào tạo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Hạng chức danh nghề nghiệp</w:t>
            </w:r>
          </w:p>
        </w:tc>
      </w:tr>
      <w:tr w:rsidR="009109AE" w:rsidRPr="009109AE" w:rsidTr="009109AE">
        <w:trPr>
          <w:trHeight w:val="855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Giáo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sư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Phó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giáo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 xml:space="preserve"> sư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Tiến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sĩ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Thạc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sĩ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Đại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học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Cao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 xml:space="preserve"> đẳng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Trình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 xml:space="preserve"> độ </w:t>
            </w: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khác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Hạng III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Hạng II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Hạng I</w:t>
            </w:r>
          </w:p>
        </w:tc>
      </w:tr>
      <w:tr w:rsidR="009109AE" w:rsidRPr="009109AE" w:rsidTr="009109AE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I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Tổng số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10</w:t>
            </w:r>
            <w:r w:rsidR="000B2D84">
              <w:rPr>
                <w:rFonts w:eastAsia="Times New Roman" w:cs="Times New Roman"/>
                <w:b/>
                <w:bCs/>
                <w:color w:val="000000"/>
                <w:sz w:val="22"/>
              </w:rPr>
              <w:t>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5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Giảng viên cơ hữu theo ngành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94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a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b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c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III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CB57D2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  <w:r w:rsidR="000B2D84">
              <w:rPr>
                <w:rFonts w:eastAsia="Times New Roman" w:cs="Times New Roman"/>
                <w:b/>
                <w:bCs/>
                <w:color w:val="000000"/>
                <w:sz w:val="22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Luật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E30F8B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09AE" w:rsidRPr="009109AE" w:rsidRDefault="00E30F8B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Quản trị kinh doanh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E30F8B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E30F8B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Tài chính - Ngân hàng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E30F8B" w:rsidP="004824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d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đ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V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e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VI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285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g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VII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5</w:t>
            </w:r>
            <w:r w:rsidR="000B2D84"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7579F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  <w:r w:rsidR="0067579F">
              <w:rPr>
                <w:rFonts w:eastAsia="Times New Roman" w:cs="Times New Roman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Kinh tế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22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1</w:t>
            </w:r>
            <w:r w:rsidR="00F32135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0B2D84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F32135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135" w:rsidRPr="009109AE" w:rsidRDefault="00F32135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2135" w:rsidRPr="009109AE" w:rsidRDefault="00F32135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Kinh tế phát tr</w:t>
            </w:r>
            <w:r w:rsidR="004E3666">
              <w:rPr>
                <w:rFonts w:eastAsia="Times New Roman" w:cs="Times New Roman"/>
                <w:color w:val="000000"/>
                <w:sz w:val="22"/>
              </w:rPr>
              <w:t>iển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844597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  <w:r w:rsidR="00F4129D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844597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4129D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4129D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135" w:rsidRPr="009109AE" w:rsidRDefault="00F32135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Nhà nước</w:t>
            </w:r>
            <w:r w:rsidR="004E3666">
              <w:rPr>
                <w:rFonts w:eastAsia="Times New Roman" w:cs="Times New Roman"/>
                <w:color w:val="000000"/>
                <w:sz w:val="22"/>
              </w:rPr>
              <w:t xml:space="preserve"> quản lý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Kinh tế quốc tế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6C6D6F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color w:val="000000"/>
                <w:sz w:val="22"/>
              </w:rPr>
              <w:t>0</w:t>
            </w:r>
          </w:p>
        </w:tc>
      </w:tr>
      <w:tr w:rsidR="009109AE" w:rsidRPr="009109AE" w:rsidTr="009109AE">
        <w:trPr>
          <w:trHeight w:val="57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9AE" w:rsidRPr="009109AE" w:rsidRDefault="009109AE" w:rsidP="009109A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Giảng viên cơ hữu môn chung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1</w:t>
            </w:r>
            <w:r w:rsidR="00CD546C">
              <w:rPr>
                <w:rFonts w:eastAsia="Times New Roman" w:cs="Times New Roman"/>
                <w:b/>
                <w:bCs/>
                <w:color w:val="000000"/>
                <w:sz w:val="22"/>
              </w:rPr>
              <w:t>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color w:val="000000"/>
                <w:sz w:val="22"/>
              </w:rPr>
              <w:t>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CD546C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>
              <w:rPr>
                <w:rFonts w:eastAsia="Times New Roman"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color w:val="000000"/>
                <w:sz w:val="22"/>
              </w:rPr>
              <w:t>1</w:t>
            </w:r>
            <w:r w:rsidR="00CD546C">
              <w:rPr>
                <w:rFonts w:eastAsia="Times New Roman" w:cs="Times New Roman"/>
                <w:b/>
                <w:color w:val="000000"/>
                <w:sz w:val="22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color w:val="000000"/>
                <w:sz w:val="22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color w:val="000000"/>
                <w:sz w:val="22"/>
              </w:rPr>
              <w:t>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9AE" w:rsidRPr="009109AE" w:rsidRDefault="009109AE" w:rsidP="009109A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9109AE">
              <w:rPr>
                <w:rFonts w:eastAsia="Times New Roman" w:cs="Times New Roman"/>
                <w:b/>
                <w:bCs/>
                <w:color w:val="000000"/>
                <w:sz w:val="22"/>
              </w:rPr>
              <w:t>0</w:t>
            </w:r>
          </w:p>
        </w:tc>
      </w:tr>
    </w:tbl>
    <w:p w:rsidR="009109AE" w:rsidRDefault="009109AE" w:rsidP="009109AE">
      <w:pPr>
        <w:pStyle w:val="ListParagraph"/>
        <w:tabs>
          <w:tab w:val="left" w:pos="284"/>
        </w:tabs>
        <w:ind w:left="0"/>
        <w:rPr>
          <w:b/>
        </w:rPr>
      </w:pPr>
    </w:p>
    <w:p w:rsidR="00F146F9" w:rsidRPr="00F146F9" w:rsidRDefault="00F146F9" w:rsidP="00B34FBB">
      <w:pPr>
        <w:pStyle w:val="ListParagraph"/>
        <w:numPr>
          <w:ilvl w:val="0"/>
          <w:numId w:val="45"/>
        </w:numPr>
        <w:tabs>
          <w:tab w:val="left" w:pos="284"/>
        </w:tabs>
        <w:ind w:left="0" w:firstLine="0"/>
        <w:rPr>
          <w:b/>
        </w:rPr>
      </w:pPr>
      <w:r w:rsidRPr="00F146F9">
        <w:rPr>
          <w:b/>
          <w:lang w:val="vi-VN"/>
        </w:rPr>
        <w:t xml:space="preserve">Công khai thông tin về </w:t>
      </w:r>
      <w:r>
        <w:rPr>
          <w:b/>
        </w:rPr>
        <w:t>danh sách chi tiết đội ngũ giảng viên cơ hữu theo khối ngành</w:t>
      </w:r>
    </w:p>
    <w:p w:rsidR="005E69DD" w:rsidRPr="00A80390" w:rsidRDefault="005E69DD" w:rsidP="00A80390">
      <w:pPr>
        <w:spacing w:after="0" w:line="240" w:lineRule="auto"/>
        <w:rPr>
          <w:rFonts w:eastAsia="Times New Roman" w:cs="Times New Roman"/>
          <w:b/>
          <w:bCs/>
          <w:sz w:val="26"/>
          <w:szCs w:val="26"/>
        </w:rPr>
      </w:pPr>
    </w:p>
    <w:tbl>
      <w:tblPr>
        <w:tblW w:w="10175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1352"/>
        <w:gridCol w:w="761"/>
        <w:gridCol w:w="1427"/>
        <w:gridCol w:w="1137"/>
        <w:gridCol w:w="2222"/>
      </w:tblGrid>
      <w:tr w:rsidR="009109AE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TT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Họ và tên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Năm sinh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 xml:space="preserve">Giới </w:t>
            </w: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br/>
              <w:t>tính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Chức danh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Trình độ đào tạo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Chuyên ngành giảng dạy</w:t>
            </w:r>
          </w:p>
        </w:tc>
      </w:tr>
      <w:tr w:rsidR="009109AE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9109AE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9109AE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III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III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09AE" w:rsidRPr="00A95456" w:rsidRDefault="009109AE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Chu Thị Tuyết Lan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18/06/1977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Đặng Minh Phương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25/09/1990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Lưu Thị Tuyết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23/07/1986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Tiến Đạt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B92F33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2/</w:t>
            </w: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9/1988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Bùi Tất Thắng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B92F33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6/12/1959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Phó giáo sư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Giang Thanh Tùng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B92F33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5/</w:t>
            </w: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7/1967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Như Hà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26/02/1982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Thái Nhạn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14/07/1961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Thế Vinh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10/</w:t>
            </w:r>
            <w:r w:rsidR="00B92F33"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2/1977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Luật kinh tế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Đặng Thị Quỳnh Trang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21/04/1989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Đỗ Thị Hoa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21/11/1985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Hải Yến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25/09/1986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 xml:space="preserve">Nguyễn Tuấn Thành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19/09/1992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Bá Ngọc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</w:t>
            </w:r>
            <w:r w:rsidR="00B92F33"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Hoàng Cường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B92F33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7/</w:t>
            </w:r>
            <w:r>
              <w:rPr>
                <w:rFonts w:cs="Times New Roman"/>
                <w:sz w:val="22"/>
              </w:rPr>
              <w:t>0</w:t>
            </w:r>
            <w:r w:rsidR="00A95456" w:rsidRPr="00A95456">
              <w:rPr>
                <w:rFonts w:cs="Times New Roman"/>
                <w:sz w:val="22"/>
              </w:rPr>
              <w:t>2/1987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A95456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80390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A95456" w:rsidRPr="00A95456">
              <w:rPr>
                <w:rFonts w:cs="Times New Roman"/>
                <w:sz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Thị Diệu Linh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30/07/1985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5456" w:rsidRPr="00A95456" w:rsidRDefault="00A95456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Pr="00A95456">
              <w:rPr>
                <w:rFonts w:cs="Times New Roman"/>
                <w:sz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Trần Thị Mỹ Linh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23/09/1980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Pr="00A95456">
              <w:rPr>
                <w:rFonts w:cs="Times New Roman"/>
                <w:sz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Trịnh Tùng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1/1974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Pr="00A95456">
              <w:rPr>
                <w:rFonts w:cs="Times New Roman"/>
                <w:sz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tabs>
                <w:tab w:val="right" w:pos="1994"/>
              </w:tabs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Vũ Đình Hòa</w:t>
            </w:r>
            <w:r>
              <w:rPr>
                <w:rFonts w:cs="Times New Roman"/>
                <w:sz w:val="22"/>
              </w:rPr>
              <w:tab/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1/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9/1983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Vũ Thị Minh Hiền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1/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9/1977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Vũ Thị Minh Luận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28/01/1975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trị kinh doanh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Đặng Thùy Nhung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26/11/1991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Đỗ Thanh Hương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12/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9/1988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Hoàng Kim Thu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3/11/1987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Mai Văn Sáu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19/01/1984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Thùy Linh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13/09/1990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Việt Anh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29/12/1981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Đào Hoàng Tuấn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30/01/1985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  <w:r w:rsidRPr="00A95456">
              <w:rPr>
                <w:rFonts w:cs="Times New Roman"/>
                <w:sz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Thạc Hoát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8/10/1960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Pr="00A95456">
              <w:rPr>
                <w:rFonts w:cs="Times New Roman"/>
                <w:sz w:val="22"/>
              </w:rPr>
              <w:t>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Trọng Nghĩa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27/04/1979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Vũ Thị Nhài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16/04/1973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Đoàn Anh Tuấn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20/03/1979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Nguyễn Thị Bích Ngọc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27/05/1995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A97D4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Mai Thị Hoa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7/12/1981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Phương Thanh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11/12/1987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Trần Hoàng Minh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Hà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3/1980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Thị Nhâm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25/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9/1984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Thảo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14/01/1987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lastRenderedPageBreak/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Thanh Bình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7/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Thế Hùng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5/11/1977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Đàm Thanh Tú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20/09/1981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Default="000B2D84" w:rsidP="00B92F33">
            <w:pPr>
              <w:spacing w:after="0" w:line="240" w:lineRule="auto"/>
            </w:pPr>
            <w:r w:rsidRPr="00E235DF">
              <w:rPr>
                <w:rFonts w:cs="Times New Roman"/>
                <w:sz w:val="22"/>
              </w:rPr>
              <w:t>Tài chính - Ngân hàng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IV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IV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V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V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VI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VI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VII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b/>
                <w:bCs/>
                <w:color w:val="000000"/>
                <w:sz w:val="22"/>
              </w:rPr>
              <w:t>Khối ngành VII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 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Bùi Đức Dương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6/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Đỗ Thế Dương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24/03/1980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Lê Công Thành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19/07/1979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Lê Hồng Quân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27/01/1967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Phương Lan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26/04/1989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Bích Phương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20/08/1984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Văn Tuấn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2/1979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Việt Hưng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16/08/1991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Trần Thị Hương Trà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10/10/1990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Trần Thị Ninh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20/12/1982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Nguyễn Trần Phương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16/10/1994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Lê Thị Nhung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13/08/1986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Đỗ Kiến Vọng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20/03/1986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Hoàng Ngọc Phong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15/09/1953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Lê Kim Chi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2/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3/1976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Lê Văn Tăng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5/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Duy Đồng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6/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7/1974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Hồng Nhâm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7/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6/1990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Văn Cường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11/10/1982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Mỹ Hằng Phương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1/11/1990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Ngọc Trụ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30/11/1986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Trần Trọng Nguyên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12/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5/1972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Phó giáo sư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Bùi Thị Hoàng Mai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1/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Thành Đô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28/09/1990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Phan Lê Nga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17/04/1982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Hoàng Sỹ Động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11/11/1956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Phó giáo sư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Lê Huy Đoàn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20/08/1975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Nam Hải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18/01/1973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Đông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18/12/1981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Tô Trọng Hùng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23/03/1985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Trần Thị Trúc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17/07/1973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lastRenderedPageBreak/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Trịnh Quang Anh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phát triển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Bùi Quý Thuấn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26/10/1980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Đặng Thị Kim Dung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2/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3/1988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Trần Khánh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7/1994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Huyền Trang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17/11/1983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Thị Quỳnh Liên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2/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2/1986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Phan Thị Thanh Huyền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11/12/1988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Bùi Thúy Vân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5/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5/1977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Đào Hồng Quyên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15/01/1983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Đào Văn Hùng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6/12/1960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Phó giáo sư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Anh Tuấn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20/11/1955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Kinh tế quốc tế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Thị Thu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27/02/1978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Mạnh Cường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27/12/1955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Vũ Thị Tâm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27/08/1982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Vũ Thị Thanh Hương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20/10/1984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Ngô Phúc Hạnh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3/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9/1977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Nữ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Phó giáo sư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Bá Ân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28/07/1952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Nguyễn Tiến Hùng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7/</w:t>
            </w:r>
            <w:r>
              <w:rPr>
                <w:rFonts w:cs="Times New Roman"/>
                <w:sz w:val="22"/>
              </w:rPr>
              <w:t>0</w:t>
            </w:r>
            <w:r w:rsidRPr="00A95456">
              <w:rPr>
                <w:rFonts w:cs="Times New Roman"/>
                <w:sz w:val="22"/>
              </w:rPr>
              <w:t>8/1971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97D43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Phạm Minh Tú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14/01/1971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Phùng Đình Vịnh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14/11/1978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Phùng Thế Đông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21/06/1984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Nam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sz w:val="22"/>
              </w:rPr>
            </w:pPr>
            <w:r w:rsidRPr="00A95456">
              <w:rPr>
                <w:rFonts w:cs="Times New Roman"/>
                <w:sz w:val="22"/>
              </w:rPr>
              <w:t>Quản lý nhà nước</w:t>
            </w:r>
          </w:p>
        </w:tc>
      </w:tr>
      <w:tr w:rsidR="000B2D84" w:rsidRPr="00A95456" w:rsidTr="00E30F8B">
        <w:trPr>
          <w:trHeight w:val="340"/>
        </w:trPr>
        <w:tc>
          <w:tcPr>
            <w:tcW w:w="3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b/>
                <w:color w:val="000000"/>
                <w:sz w:val="22"/>
              </w:rPr>
            </w:pPr>
            <w:r w:rsidRPr="00A95456">
              <w:rPr>
                <w:rFonts w:cs="Times New Roman"/>
                <w:b/>
                <w:color w:val="000000"/>
                <w:sz w:val="22"/>
              </w:rPr>
              <w:t>Giảng môn chung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Bùi Thị Thanh Mai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21/08/1981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Tiếng 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Cao Thu Hằng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11/08/1984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Ngôn ngữ 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Đào Văn Mừng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03/02/1968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Nam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Chủ nghĩa xã hội khoa học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Đỗ Thị Thanh Hà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31/03/1985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Ngôn ngữ 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Lê Văn Tuấn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17/12/1980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Nam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Thể dục thể thao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Ngô Hữu Mạnh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12/02/1984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Nam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Thể dục thể thao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Ngô Minh Thuận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08/07/1981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Nam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Tiến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Đường lối Đảng cộng sản Việt Nam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Nguyễn Mã Lươ ng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03/02/1978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Nam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Thể dục thể thao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Nguyễn Thị Hồng Mến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11/05/1980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Ngôn ngữ 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Nguyễn Thị Thanh Nga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20/11/1984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Kinh tế chinh trị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Phạm Thị Hồng Liên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27/10/1986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Ngôn ngữ Anh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Vũ Thị Minh  Tâm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25/12/1983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Tư tưởng Hồ Chí Minh</w:t>
            </w:r>
          </w:p>
        </w:tc>
      </w:tr>
      <w:tr w:rsidR="000B2D84" w:rsidRPr="00A95456" w:rsidTr="00E30F8B">
        <w:trPr>
          <w:trHeight w:val="3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2D84" w:rsidRPr="00A95456" w:rsidRDefault="000B2D84" w:rsidP="00A8039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A95456">
              <w:rPr>
                <w:rFonts w:eastAsia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Vũ Thị Thái Hà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B92F33">
            <w:pPr>
              <w:spacing w:after="0" w:line="240" w:lineRule="auto"/>
              <w:jc w:val="right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29/07/1985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Nữ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Thạc sĩ</w:t>
            </w:r>
          </w:p>
        </w:tc>
        <w:tc>
          <w:tcPr>
            <w:tcW w:w="2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2D84" w:rsidRPr="00A95456" w:rsidRDefault="000B2D84" w:rsidP="00A80390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 w:rsidRPr="00A95456">
              <w:rPr>
                <w:rFonts w:cs="Times New Roman"/>
                <w:color w:val="000000"/>
                <w:sz w:val="22"/>
              </w:rPr>
              <w:t>Triết học Mac Lenin</w:t>
            </w:r>
          </w:p>
        </w:tc>
      </w:tr>
    </w:tbl>
    <w:p w:rsidR="005E69DD" w:rsidRPr="00A80390" w:rsidRDefault="005E69DD" w:rsidP="00A80390">
      <w:pPr>
        <w:spacing w:after="0" w:line="240" w:lineRule="auto"/>
        <w:rPr>
          <w:rFonts w:eastAsia="Times New Roman" w:cs="Times New Roman"/>
          <w:b/>
          <w:bCs/>
          <w:sz w:val="32"/>
          <w:szCs w:val="32"/>
        </w:rPr>
      </w:pPr>
    </w:p>
    <w:p w:rsidR="00613D9C" w:rsidRDefault="00613D9C"/>
    <w:sectPr w:rsidR="00613D9C" w:rsidSect="005E69DD">
      <w:footerReference w:type="default" r:id="rId8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B" w:rsidRDefault="00A17FCB" w:rsidP="005E69DD">
      <w:pPr>
        <w:spacing w:after="0" w:line="240" w:lineRule="auto"/>
      </w:pPr>
      <w:r>
        <w:separator/>
      </w:r>
    </w:p>
  </w:endnote>
  <w:endnote w:type="continuationSeparator" w:id="0">
    <w:p w:rsidR="00A17FCB" w:rsidRDefault="00A17FCB" w:rsidP="005E6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10954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5456" w:rsidRDefault="00A954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E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5456" w:rsidRDefault="00A954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B" w:rsidRDefault="00A17FCB" w:rsidP="005E69DD">
      <w:pPr>
        <w:spacing w:after="0" w:line="240" w:lineRule="auto"/>
      </w:pPr>
      <w:r>
        <w:separator/>
      </w:r>
    </w:p>
  </w:footnote>
  <w:footnote w:type="continuationSeparator" w:id="0">
    <w:p w:rsidR="00A17FCB" w:rsidRDefault="00A17FCB" w:rsidP="005E69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6" w15:restartNumberingAfterBreak="0">
    <w:nsid w:val="00000021"/>
    <w:multiLevelType w:val="multilevel"/>
    <w:tmpl w:val="0000002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7" w15:restartNumberingAfterBreak="0">
    <w:nsid w:val="00000023"/>
    <w:multiLevelType w:val="multilevel"/>
    <w:tmpl w:val="0000002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8" w15:restartNumberingAfterBreak="0">
    <w:nsid w:val="00000025"/>
    <w:multiLevelType w:val="multilevel"/>
    <w:tmpl w:val="00000024"/>
    <w:lvl w:ilvl="0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40"/>
      <w:numFmt w:val="decimal"/>
      <w:lvlText w:val="97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19" w15:restartNumberingAfterBreak="0">
    <w:nsid w:val="00000027"/>
    <w:multiLevelType w:val="multilevel"/>
    <w:tmpl w:val="00000026"/>
    <w:lvl w:ilvl="0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40"/>
      <w:numFmt w:val="decimal"/>
      <w:lvlText w:val="9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0" w15:restartNumberingAfterBreak="0">
    <w:nsid w:val="00000029"/>
    <w:multiLevelType w:val="multilevel"/>
    <w:tmpl w:val="00000028"/>
    <w:lvl w:ilvl="0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numFmt w:val="decimal"/>
      <w:lvlText w:val="64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1" w15:restartNumberingAfterBreak="0">
    <w:nsid w:val="0000002B"/>
    <w:multiLevelType w:val="multilevel"/>
    <w:tmpl w:val="0000002A"/>
    <w:lvl w:ilvl="0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numFmt w:val="decimal"/>
      <w:lvlText w:val="60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2" w15:restartNumberingAfterBreak="0">
    <w:nsid w:val="0000002D"/>
    <w:multiLevelType w:val="multilevel"/>
    <w:tmpl w:val="0000002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3" w15:restartNumberingAfterBreak="0">
    <w:nsid w:val="0000002F"/>
    <w:multiLevelType w:val="multilevel"/>
    <w:tmpl w:val="0000002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4" w15:restartNumberingAfterBreak="0">
    <w:nsid w:val="00000031"/>
    <w:multiLevelType w:val="multilevel"/>
    <w:tmpl w:val="0000003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5" w15:restartNumberingAfterBreak="0">
    <w:nsid w:val="00000033"/>
    <w:multiLevelType w:val="multilevel"/>
    <w:tmpl w:val="0000003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6" w15:restartNumberingAfterBreak="0">
    <w:nsid w:val="00000035"/>
    <w:multiLevelType w:val="multilevel"/>
    <w:tmpl w:val="0000003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7" w15:restartNumberingAfterBreak="0">
    <w:nsid w:val="00000037"/>
    <w:multiLevelType w:val="multilevel"/>
    <w:tmpl w:val="0000003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8" w15:restartNumberingAfterBreak="0">
    <w:nsid w:val="00000039"/>
    <w:multiLevelType w:val="multilevel"/>
    <w:tmpl w:val="0000003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29" w15:restartNumberingAfterBreak="0">
    <w:nsid w:val="0000003B"/>
    <w:multiLevelType w:val="multilevel"/>
    <w:tmpl w:val="000000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0" w15:restartNumberingAfterBreak="0">
    <w:nsid w:val="0000003D"/>
    <w:multiLevelType w:val="multilevel"/>
    <w:tmpl w:val="0000003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1" w15:restartNumberingAfterBreak="0">
    <w:nsid w:val="0000003F"/>
    <w:multiLevelType w:val="multilevel"/>
    <w:tmpl w:val="0000003E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2" w15:restartNumberingAfterBreak="0">
    <w:nsid w:val="00000041"/>
    <w:multiLevelType w:val="multilevel"/>
    <w:tmpl w:val="0000004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3" w15:restartNumberingAfterBreak="0">
    <w:nsid w:val="00000043"/>
    <w:multiLevelType w:val="multilevel"/>
    <w:tmpl w:val="0000004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4" w15:restartNumberingAfterBreak="0">
    <w:nsid w:val="00000045"/>
    <w:multiLevelType w:val="multilevel"/>
    <w:tmpl w:val="0000004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5" w15:restartNumberingAfterBreak="0">
    <w:nsid w:val="00000047"/>
    <w:multiLevelType w:val="multilevel"/>
    <w:tmpl w:val="0000004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6" w15:restartNumberingAfterBreak="0">
    <w:nsid w:val="00000049"/>
    <w:multiLevelType w:val="multilevel"/>
    <w:tmpl w:val="00000048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37" w15:restartNumberingAfterBreak="0">
    <w:nsid w:val="0000004B"/>
    <w:multiLevelType w:val="multilevel"/>
    <w:tmpl w:val="0000004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8" w15:restartNumberingAfterBreak="0">
    <w:nsid w:val="0000004D"/>
    <w:multiLevelType w:val="multilevel"/>
    <w:tmpl w:val="0000004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9" w15:restartNumberingAfterBreak="0">
    <w:nsid w:val="0000004F"/>
    <w:multiLevelType w:val="multilevel"/>
    <w:tmpl w:val="0000004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40" w15:restartNumberingAfterBreak="0">
    <w:nsid w:val="00000051"/>
    <w:multiLevelType w:val="multilevel"/>
    <w:tmpl w:val="00000050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41" w15:restartNumberingAfterBreak="0">
    <w:nsid w:val="05357860"/>
    <w:multiLevelType w:val="hybridMultilevel"/>
    <w:tmpl w:val="399EF4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4125D5"/>
    <w:multiLevelType w:val="hybridMultilevel"/>
    <w:tmpl w:val="F354606C"/>
    <w:lvl w:ilvl="0" w:tplc="F782ED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20012E"/>
    <w:multiLevelType w:val="hybridMultilevel"/>
    <w:tmpl w:val="E8BACCF4"/>
    <w:lvl w:ilvl="0" w:tplc="B0F2B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EE2680"/>
    <w:multiLevelType w:val="hybridMultilevel"/>
    <w:tmpl w:val="88FCB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4"/>
  </w:num>
  <w:num w:numId="43">
    <w:abstractNumId w:val="43"/>
  </w:num>
  <w:num w:numId="44">
    <w:abstractNumId w:val="42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9DD"/>
    <w:rsid w:val="00007FCD"/>
    <w:rsid w:val="0005064C"/>
    <w:rsid w:val="00051F9D"/>
    <w:rsid w:val="000B2D84"/>
    <w:rsid w:val="000C45B0"/>
    <w:rsid w:val="00126B84"/>
    <w:rsid w:val="001A00FC"/>
    <w:rsid w:val="001D32F3"/>
    <w:rsid w:val="002E1C33"/>
    <w:rsid w:val="00302634"/>
    <w:rsid w:val="0031108C"/>
    <w:rsid w:val="003136F8"/>
    <w:rsid w:val="00322109"/>
    <w:rsid w:val="00333AC1"/>
    <w:rsid w:val="00397531"/>
    <w:rsid w:val="003C0208"/>
    <w:rsid w:val="004412DA"/>
    <w:rsid w:val="00482430"/>
    <w:rsid w:val="004E3666"/>
    <w:rsid w:val="004E3AA7"/>
    <w:rsid w:val="0050759C"/>
    <w:rsid w:val="00523BAD"/>
    <w:rsid w:val="00527107"/>
    <w:rsid w:val="005E69DD"/>
    <w:rsid w:val="00613D9C"/>
    <w:rsid w:val="00652FFB"/>
    <w:rsid w:val="0067579F"/>
    <w:rsid w:val="006C6D6F"/>
    <w:rsid w:val="0081620E"/>
    <w:rsid w:val="00844597"/>
    <w:rsid w:val="008E50C4"/>
    <w:rsid w:val="009109AE"/>
    <w:rsid w:val="00922ED8"/>
    <w:rsid w:val="009707D1"/>
    <w:rsid w:val="009A3F87"/>
    <w:rsid w:val="009E29AF"/>
    <w:rsid w:val="009E484D"/>
    <w:rsid w:val="00A17FCB"/>
    <w:rsid w:val="00A337E2"/>
    <w:rsid w:val="00A80390"/>
    <w:rsid w:val="00A95456"/>
    <w:rsid w:val="00AC1D4C"/>
    <w:rsid w:val="00B16E42"/>
    <w:rsid w:val="00B2078B"/>
    <w:rsid w:val="00B34FBB"/>
    <w:rsid w:val="00B92F33"/>
    <w:rsid w:val="00BC7DFC"/>
    <w:rsid w:val="00C33412"/>
    <w:rsid w:val="00CB57D2"/>
    <w:rsid w:val="00CB62D1"/>
    <w:rsid w:val="00CD546C"/>
    <w:rsid w:val="00D65A7B"/>
    <w:rsid w:val="00DC1D70"/>
    <w:rsid w:val="00E10A55"/>
    <w:rsid w:val="00E30F8B"/>
    <w:rsid w:val="00E434B2"/>
    <w:rsid w:val="00E440A9"/>
    <w:rsid w:val="00EA506A"/>
    <w:rsid w:val="00EC252C"/>
    <w:rsid w:val="00F07714"/>
    <w:rsid w:val="00F146F9"/>
    <w:rsid w:val="00F32135"/>
    <w:rsid w:val="00F339A0"/>
    <w:rsid w:val="00F370E6"/>
    <w:rsid w:val="00F4129D"/>
    <w:rsid w:val="00FA1AB8"/>
    <w:rsid w:val="00FC2917"/>
    <w:rsid w:val="00FC6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5A0E59-2A65-4888-9E0A-E4657C25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531"/>
  </w:style>
  <w:style w:type="paragraph" w:styleId="Heading1">
    <w:name w:val="heading 1"/>
    <w:basedOn w:val="Normal"/>
    <w:next w:val="Normal"/>
    <w:link w:val="Heading1Char"/>
    <w:qFormat/>
    <w:rsid w:val="005E69D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69D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5E69DD"/>
  </w:style>
  <w:style w:type="paragraph" w:styleId="Header">
    <w:name w:val="header"/>
    <w:basedOn w:val="Normal"/>
    <w:link w:val="HeaderChar"/>
    <w:uiPriority w:val="99"/>
    <w:rsid w:val="005E69DD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5E69DD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E69DD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E69D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5E69D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numbering" w:customStyle="1" w:styleId="NoList11">
    <w:name w:val="No List11"/>
    <w:next w:val="NoList"/>
    <w:semiHidden/>
    <w:unhideWhenUsed/>
    <w:rsid w:val="005E69DD"/>
  </w:style>
  <w:style w:type="character" w:styleId="Hyperlink">
    <w:name w:val="Hyperlink"/>
    <w:uiPriority w:val="99"/>
    <w:rsid w:val="005E69DD"/>
    <w:rPr>
      <w:color w:val="0066CC"/>
      <w:u w:val="single"/>
    </w:rPr>
  </w:style>
  <w:style w:type="character" w:customStyle="1" w:styleId="Bodytext">
    <w:name w:val="Body text_"/>
    <w:link w:val="Bodytext1"/>
    <w:rsid w:val="005E69DD"/>
    <w:rPr>
      <w:spacing w:val="3"/>
      <w:sz w:val="22"/>
      <w:shd w:val="clear" w:color="auto" w:fill="FFFFFF"/>
    </w:rPr>
  </w:style>
  <w:style w:type="character" w:customStyle="1" w:styleId="Bodytext2">
    <w:name w:val="Body text (2)_"/>
    <w:link w:val="Bodytext20"/>
    <w:rsid w:val="005E69DD"/>
    <w:rPr>
      <w:i/>
      <w:iCs/>
      <w:spacing w:val="1"/>
      <w:sz w:val="22"/>
      <w:shd w:val="clear" w:color="auto" w:fill="FFFFFF"/>
    </w:rPr>
  </w:style>
  <w:style w:type="character" w:customStyle="1" w:styleId="Bodytext2NotItalic">
    <w:name w:val="Body text (2) + Not Italic"/>
    <w:aliases w:val="Spacing 0 pt,Body text (4) + Italic,Body text (3) + Not Italic"/>
    <w:basedOn w:val="Bodytext2"/>
    <w:rsid w:val="005E69DD"/>
    <w:rPr>
      <w:i/>
      <w:iCs/>
      <w:spacing w:val="1"/>
      <w:sz w:val="22"/>
      <w:shd w:val="clear" w:color="auto" w:fill="FFFFFF"/>
    </w:rPr>
  </w:style>
  <w:style w:type="character" w:customStyle="1" w:styleId="Bodytext4pt">
    <w:name w:val="Body text + 4 pt"/>
    <w:aliases w:val="Spacing 0 pt45,Scale 150%"/>
    <w:rsid w:val="005E69DD"/>
    <w:rPr>
      <w:spacing w:val="0"/>
      <w:sz w:val="8"/>
      <w:szCs w:val="8"/>
      <w:shd w:val="clear" w:color="auto" w:fill="FFFFFF"/>
    </w:rPr>
  </w:style>
  <w:style w:type="character" w:customStyle="1" w:styleId="Bodytext4pt3">
    <w:name w:val="Body text + 4 pt3"/>
    <w:aliases w:val="Italic,Spacing 0 pt44,Body text + Consolas,4 pt1,Body text (3) + 12.5 pt,Body text (6) + 12 pt"/>
    <w:rsid w:val="005E69DD"/>
    <w:rPr>
      <w:i/>
      <w:iCs/>
      <w:noProof/>
      <w:spacing w:val="0"/>
      <w:sz w:val="8"/>
      <w:szCs w:val="8"/>
      <w:shd w:val="clear" w:color="auto" w:fill="FFFFFF"/>
    </w:rPr>
  </w:style>
  <w:style w:type="character" w:customStyle="1" w:styleId="Bodytext3">
    <w:name w:val="Body text (3)_"/>
    <w:link w:val="Bodytext30"/>
    <w:rsid w:val="005E69DD"/>
    <w:rPr>
      <w:b/>
      <w:bCs/>
      <w:spacing w:val="8"/>
      <w:sz w:val="21"/>
      <w:szCs w:val="21"/>
      <w:shd w:val="clear" w:color="auto" w:fill="FFFFFF"/>
    </w:rPr>
  </w:style>
  <w:style w:type="character" w:customStyle="1" w:styleId="Headerorfooter2">
    <w:name w:val="Header or footer (2)_"/>
    <w:link w:val="Headerorfooter20"/>
    <w:rsid w:val="005E69DD"/>
    <w:rPr>
      <w:spacing w:val="6"/>
      <w:sz w:val="19"/>
      <w:szCs w:val="19"/>
      <w:shd w:val="clear" w:color="auto" w:fill="FFFFFF"/>
    </w:rPr>
  </w:style>
  <w:style w:type="character" w:customStyle="1" w:styleId="Bodytext3SmallCaps">
    <w:name w:val="Body text (3) + Small Caps"/>
    <w:rsid w:val="005E69DD"/>
    <w:rPr>
      <w:b/>
      <w:bCs/>
      <w:smallCaps/>
      <w:spacing w:val="8"/>
      <w:sz w:val="21"/>
      <w:szCs w:val="21"/>
      <w:shd w:val="clear" w:color="auto" w:fill="FFFFFF"/>
    </w:rPr>
  </w:style>
  <w:style w:type="character" w:customStyle="1" w:styleId="BodytextItalic">
    <w:name w:val="Body text + Italic"/>
    <w:aliases w:val="Spacing 0 pt43"/>
    <w:rsid w:val="005E69DD"/>
    <w:rPr>
      <w:i/>
      <w:iCs/>
      <w:spacing w:val="1"/>
      <w:sz w:val="22"/>
      <w:szCs w:val="22"/>
      <w:shd w:val="clear" w:color="auto" w:fill="FFFFFF"/>
    </w:rPr>
  </w:style>
  <w:style w:type="character" w:customStyle="1" w:styleId="Bodytext14pt">
    <w:name w:val="Body text + 14 pt"/>
    <w:aliases w:val="Bold,Spacing 0 pt42,Body text (3) + Arial"/>
    <w:rsid w:val="005E69DD"/>
    <w:rPr>
      <w:b/>
      <w:bCs/>
      <w:spacing w:val="-2"/>
      <w:sz w:val="28"/>
      <w:szCs w:val="28"/>
      <w:shd w:val="clear" w:color="auto" w:fill="FFFFFF"/>
    </w:rPr>
  </w:style>
  <w:style w:type="character" w:customStyle="1" w:styleId="Bodytext4">
    <w:name w:val="Body text (4)_"/>
    <w:link w:val="Bodytext40"/>
    <w:rsid w:val="005E69DD"/>
    <w:rPr>
      <w:i/>
      <w:iCs/>
      <w:spacing w:val="1"/>
      <w:sz w:val="18"/>
      <w:szCs w:val="18"/>
      <w:shd w:val="clear" w:color="auto" w:fill="FFFFFF"/>
    </w:rPr>
  </w:style>
  <w:style w:type="character" w:customStyle="1" w:styleId="Bodytext5">
    <w:name w:val="Body text (5)_"/>
    <w:link w:val="Bodytext50"/>
    <w:rsid w:val="005E69DD"/>
    <w:rPr>
      <w:spacing w:val="4"/>
      <w:sz w:val="18"/>
      <w:szCs w:val="18"/>
      <w:shd w:val="clear" w:color="auto" w:fill="FFFFFF"/>
    </w:rPr>
  </w:style>
  <w:style w:type="character" w:customStyle="1" w:styleId="Bodytext5Italic">
    <w:name w:val="Body text (5) + Italic"/>
    <w:aliases w:val="Spacing 0 pt41"/>
    <w:rsid w:val="005E69DD"/>
    <w:rPr>
      <w:i/>
      <w:iCs/>
      <w:noProof/>
      <w:spacing w:val="1"/>
      <w:sz w:val="18"/>
      <w:szCs w:val="18"/>
      <w:shd w:val="clear" w:color="auto" w:fill="FFFFFF"/>
    </w:rPr>
  </w:style>
  <w:style w:type="character" w:customStyle="1" w:styleId="Picturecaption">
    <w:name w:val="Picture caption_"/>
    <w:link w:val="Picturecaption0"/>
    <w:rsid w:val="005E69DD"/>
    <w:rPr>
      <w:b/>
      <w:bCs/>
      <w:spacing w:val="8"/>
      <w:sz w:val="21"/>
      <w:szCs w:val="21"/>
      <w:shd w:val="clear" w:color="auto" w:fill="FFFFFF"/>
    </w:rPr>
  </w:style>
  <w:style w:type="character" w:customStyle="1" w:styleId="BodyText10">
    <w:name w:val="Body Text1"/>
    <w:basedOn w:val="Bodytext"/>
    <w:rsid w:val="005E69DD"/>
    <w:rPr>
      <w:spacing w:val="3"/>
      <w:sz w:val="22"/>
      <w:shd w:val="clear" w:color="auto" w:fill="FFFFFF"/>
    </w:rPr>
  </w:style>
  <w:style w:type="character" w:customStyle="1" w:styleId="Bodytext4pt2">
    <w:name w:val="Body text + 4 pt2"/>
    <w:aliases w:val="Spacing 0 pt40"/>
    <w:rsid w:val="005E69DD"/>
    <w:rPr>
      <w:spacing w:val="0"/>
      <w:sz w:val="8"/>
      <w:szCs w:val="8"/>
      <w:shd w:val="clear" w:color="auto" w:fill="FFFFFF"/>
    </w:rPr>
  </w:style>
  <w:style w:type="character" w:customStyle="1" w:styleId="Heading3">
    <w:name w:val="Heading #3_"/>
    <w:link w:val="Heading30"/>
    <w:rsid w:val="005E69DD"/>
    <w:rPr>
      <w:spacing w:val="3"/>
      <w:sz w:val="22"/>
      <w:shd w:val="clear" w:color="auto" w:fill="FFFFFF"/>
    </w:rPr>
  </w:style>
  <w:style w:type="character" w:customStyle="1" w:styleId="Headerorfooter">
    <w:name w:val="Header or footer_"/>
    <w:link w:val="Headerorfooter0"/>
    <w:rsid w:val="005E69DD"/>
    <w:rPr>
      <w:spacing w:val="6"/>
      <w:sz w:val="14"/>
      <w:szCs w:val="14"/>
      <w:shd w:val="clear" w:color="auto" w:fill="FFFFFF"/>
    </w:rPr>
  </w:style>
  <w:style w:type="character" w:customStyle="1" w:styleId="HeaderorfooterSpacing0pt">
    <w:name w:val="Header or footer + Spacing 0 pt"/>
    <w:rsid w:val="005E69DD"/>
    <w:rPr>
      <w:noProof/>
      <w:spacing w:val="0"/>
      <w:sz w:val="14"/>
      <w:szCs w:val="14"/>
      <w:shd w:val="clear" w:color="auto" w:fill="FFFFFF"/>
    </w:rPr>
  </w:style>
  <w:style w:type="character" w:customStyle="1" w:styleId="Tableofcontents">
    <w:name w:val="Table of contents_"/>
    <w:link w:val="Tableofcontents0"/>
    <w:rsid w:val="005E69DD"/>
    <w:rPr>
      <w:spacing w:val="3"/>
      <w:sz w:val="22"/>
      <w:shd w:val="clear" w:color="auto" w:fill="FFFFFF"/>
    </w:rPr>
  </w:style>
  <w:style w:type="character" w:customStyle="1" w:styleId="Tableofcontents2">
    <w:name w:val="Table of contents (2)_"/>
    <w:link w:val="Tableofcontents20"/>
    <w:rsid w:val="005E69DD"/>
    <w:rPr>
      <w:i/>
      <w:iCs/>
      <w:spacing w:val="1"/>
      <w:sz w:val="22"/>
      <w:shd w:val="clear" w:color="auto" w:fill="FFFFFF"/>
    </w:rPr>
  </w:style>
  <w:style w:type="character" w:customStyle="1" w:styleId="Tableofcontents2NotItalic">
    <w:name w:val="Table of contents (2) + Not Italic"/>
    <w:aliases w:val="Spacing 0 pt39"/>
    <w:rsid w:val="005E69DD"/>
    <w:rPr>
      <w:i/>
      <w:iCs/>
      <w:noProof/>
      <w:spacing w:val="3"/>
      <w:sz w:val="22"/>
      <w:szCs w:val="22"/>
      <w:shd w:val="clear" w:color="auto" w:fill="FFFFFF"/>
    </w:rPr>
  </w:style>
  <w:style w:type="character" w:customStyle="1" w:styleId="Footnote">
    <w:name w:val="Footnote_"/>
    <w:link w:val="Footnote0"/>
    <w:rsid w:val="005E69DD"/>
    <w:rPr>
      <w:spacing w:val="3"/>
      <w:sz w:val="22"/>
      <w:shd w:val="clear" w:color="auto" w:fill="FFFFFF"/>
    </w:rPr>
  </w:style>
  <w:style w:type="character" w:customStyle="1" w:styleId="Headerorfooter3">
    <w:name w:val="Header or footer (3)_"/>
    <w:link w:val="Headerorfooter31"/>
    <w:rsid w:val="005E69DD"/>
    <w:rPr>
      <w:spacing w:val="3"/>
      <w:sz w:val="22"/>
      <w:shd w:val="clear" w:color="auto" w:fill="FFFFFF"/>
    </w:rPr>
  </w:style>
  <w:style w:type="character" w:customStyle="1" w:styleId="Footnote2">
    <w:name w:val="Footnote (2)_"/>
    <w:link w:val="Footnote20"/>
    <w:rsid w:val="005E69DD"/>
    <w:rPr>
      <w:spacing w:val="7"/>
      <w:sz w:val="15"/>
      <w:szCs w:val="15"/>
      <w:shd w:val="clear" w:color="auto" w:fill="FFFFFF"/>
    </w:rPr>
  </w:style>
  <w:style w:type="character" w:customStyle="1" w:styleId="Footnote2Italic">
    <w:name w:val="Footnote (2) + Italic"/>
    <w:aliases w:val="Spacing 0 pt38"/>
    <w:rsid w:val="005E69DD"/>
    <w:rPr>
      <w:i/>
      <w:iCs/>
      <w:noProof/>
      <w:spacing w:val="0"/>
      <w:sz w:val="15"/>
      <w:szCs w:val="15"/>
      <w:shd w:val="clear" w:color="auto" w:fill="FFFFFF"/>
    </w:rPr>
  </w:style>
  <w:style w:type="character" w:customStyle="1" w:styleId="Footnote3">
    <w:name w:val="Footnote (3)_"/>
    <w:link w:val="Footnote30"/>
    <w:rsid w:val="005E69DD"/>
    <w:rPr>
      <w:spacing w:val="7"/>
      <w:sz w:val="13"/>
      <w:szCs w:val="13"/>
      <w:shd w:val="clear" w:color="auto" w:fill="FFFFFF"/>
    </w:rPr>
  </w:style>
  <w:style w:type="character" w:customStyle="1" w:styleId="Footnote3Spacing0pt">
    <w:name w:val="Footnote (3) + Spacing 0 pt"/>
    <w:rsid w:val="005E69DD"/>
    <w:rPr>
      <w:noProof/>
      <w:spacing w:val="0"/>
      <w:sz w:val="13"/>
      <w:szCs w:val="13"/>
      <w:shd w:val="clear" w:color="auto" w:fill="FFFFFF"/>
    </w:rPr>
  </w:style>
  <w:style w:type="character" w:customStyle="1" w:styleId="Headerorfooter4">
    <w:name w:val="Header or footer (4)_"/>
    <w:link w:val="Headerorfooter40"/>
    <w:rsid w:val="005E69DD"/>
    <w:rPr>
      <w:spacing w:val="-2"/>
      <w:sz w:val="23"/>
      <w:szCs w:val="23"/>
      <w:shd w:val="clear" w:color="auto" w:fill="FFFFFF"/>
    </w:rPr>
  </w:style>
  <w:style w:type="character" w:customStyle="1" w:styleId="Heading32">
    <w:name w:val="Heading #3 (2)_"/>
    <w:link w:val="Heading320"/>
    <w:rsid w:val="005E69DD"/>
    <w:rPr>
      <w:i/>
      <w:iCs/>
      <w:spacing w:val="1"/>
      <w:sz w:val="22"/>
      <w:shd w:val="clear" w:color="auto" w:fill="FFFFFF"/>
    </w:rPr>
  </w:style>
  <w:style w:type="character" w:customStyle="1" w:styleId="Heading32NotItalic">
    <w:name w:val="Heading #3 (2) + Not Italic"/>
    <w:aliases w:val="Spacing 0 pt37,Body text (3) + Arial1,Bold11"/>
    <w:rsid w:val="005E69DD"/>
    <w:rPr>
      <w:i/>
      <w:iCs/>
      <w:noProof/>
      <w:spacing w:val="3"/>
      <w:sz w:val="22"/>
      <w:szCs w:val="22"/>
      <w:shd w:val="clear" w:color="auto" w:fill="FFFFFF"/>
    </w:rPr>
  </w:style>
  <w:style w:type="character" w:customStyle="1" w:styleId="BodytextSpacing2pt">
    <w:name w:val="Body text + Spacing 2 pt"/>
    <w:rsid w:val="005E69DD"/>
    <w:rPr>
      <w:spacing w:val="49"/>
      <w:sz w:val="22"/>
      <w:szCs w:val="22"/>
      <w:shd w:val="clear" w:color="auto" w:fill="FFFFFF"/>
    </w:rPr>
  </w:style>
  <w:style w:type="character" w:customStyle="1" w:styleId="Bodytext3Italic">
    <w:name w:val="Body text (3) + Italic"/>
    <w:aliases w:val="Spacing 0 pt36,Body text + 13 pt,Bold10"/>
    <w:rsid w:val="005E69DD"/>
    <w:rPr>
      <w:b/>
      <w:bCs/>
      <w:i/>
      <w:iCs/>
      <w:spacing w:val="16"/>
      <w:sz w:val="21"/>
      <w:szCs w:val="21"/>
      <w:shd w:val="clear" w:color="auto" w:fill="FFFFFF"/>
    </w:rPr>
  </w:style>
  <w:style w:type="character" w:customStyle="1" w:styleId="Bodytext6">
    <w:name w:val="Body text (6)_"/>
    <w:link w:val="Bodytext60"/>
    <w:rsid w:val="005E69DD"/>
    <w:rPr>
      <w:spacing w:val="2"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5E69DD"/>
    <w:rPr>
      <w:rFonts w:ascii="Arial Narrow" w:hAnsi="Arial Narrow" w:cs="Arial Narrow"/>
      <w:noProof/>
      <w:sz w:val="15"/>
      <w:szCs w:val="15"/>
      <w:shd w:val="clear" w:color="auto" w:fill="FFFFFF"/>
    </w:rPr>
  </w:style>
  <w:style w:type="character" w:customStyle="1" w:styleId="Bodytext8">
    <w:name w:val="Body text (8)_"/>
    <w:link w:val="Bodytext80"/>
    <w:rsid w:val="005E69DD"/>
    <w:rPr>
      <w:spacing w:val="7"/>
      <w:sz w:val="15"/>
      <w:szCs w:val="15"/>
      <w:shd w:val="clear" w:color="auto" w:fill="FFFFFF"/>
    </w:rPr>
  </w:style>
  <w:style w:type="character" w:customStyle="1" w:styleId="Heading3Italic">
    <w:name w:val="Heading #3 + Italic"/>
    <w:aliases w:val="Spacing 0 pt35"/>
    <w:rsid w:val="005E69DD"/>
    <w:rPr>
      <w:i/>
      <w:iCs/>
      <w:spacing w:val="1"/>
      <w:sz w:val="22"/>
      <w:szCs w:val="22"/>
      <w:shd w:val="clear" w:color="auto" w:fill="FFFFFF"/>
    </w:rPr>
  </w:style>
  <w:style w:type="character" w:customStyle="1" w:styleId="Bodytext4pt1">
    <w:name w:val="Body text + 4 pt1"/>
    <w:aliases w:val="Spacing 0 pt34"/>
    <w:rsid w:val="005E69DD"/>
    <w:rPr>
      <w:spacing w:val="0"/>
      <w:sz w:val="8"/>
      <w:szCs w:val="8"/>
      <w:shd w:val="clear" w:color="auto" w:fill="FFFFFF"/>
    </w:rPr>
  </w:style>
  <w:style w:type="character" w:customStyle="1" w:styleId="Bodytext45pt">
    <w:name w:val="Body text + 4.5 pt"/>
    <w:aliases w:val="Spacing 0 pt33,Body text (6) + 12 pt1"/>
    <w:rsid w:val="005E69DD"/>
    <w:rPr>
      <w:spacing w:val="0"/>
      <w:sz w:val="9"/>
      <w:szCs w:val="9"/>
      <w:shd w:val="clear" w:color="auto" w:fill="FFFFFF"/>
    </w:rPr>
  </w:style>
  <w:style w:type="character" w:customStyle="1" w:styleId="Heading2">
    <w:name w:val="Heading #2_"/>
    <w:link w:val="Heading20"/>
    <w:rsid w:val="005E69DD"/>
    <w:rPr>
      <w:spacing w:val="3"/>
      <w:sz w:val="22"/>
      <w:shd w:val="clear" w:color="auto" w:fill="FFFFFF"/>
    </w:rPr>
  </w:style>
  <w:style w:type="character" w:customStyle="1" w:styleId="Heading10">
    <w:name w:val="Heading #1_"/>
    <w:link w:val="Heading11"/>
    <w:rsid w:val="005E69DD"/>
    <w:rPr>
      <w:spacing w:val="3"/>
      <w:sz w:val="22"/>
      <w:shd w:val="clear" w:color="auto" w:fill="FFFFFF"/>
    </w:rPr>
  </w:style>
  <w:style w:type="character" w:customStyle="1" w:styleId="Tablecaption2">
    <w:name w:val="Table caption (2)_"/>
    <w:link w:val="Tablecaption20"/>
    <w:rsid w:val="005E69DD"/>
    <w:rPr>
      <w:i/>
      <w:iCs/>
      <w:spacing w:val="1"/>
      <w:sz w:val="22"/>
      <w:shd w:val="clear" w:color="auto" w:fill="FFFFFF"/>
    </w:rPr>
  </w:style>
  <w:style w:type="character" w:customStyle="1" w:styleId="Tablecaption2NotItalic">
    <w:name w:val="Table caption (2) + Not Italic"/>
    <w:aliases w:val="Spacing 0 pt32,Body text + 18 pt,Bold9"/>
    <w:rsid w:val="005E69DD"/>
    <w:rPr>
      <w:i/>
      <w:iCs/>
      <w:spacing w:val="3"/>
      <w:sz w:val="22"/>
      <w:szCs w:val="22"/>
      <w:shd w:val="clear" w:color="auto" w:fill="FFFFFF"/>
    </w:rPr>
  </w:style>
  <w:style w:type="character" w:customStyle="1" w:styleId="BodytextItalic3">
    <w:name w:val="Body text + Italic3"/>
    <w:aliases w:val="Spacing 0 pt31,Body text + 16.5 pt,Bold8"/>
    <w:rsid w:val="005E69DD"/>
    <w:rPr>
      <w:i/>
      <w:iCs/>
      <w:spacing w:val="1"/>
      <w:sz w:val="22"/>
      <w:szCs w:val="22"/>
      <w:shd w:val="clear" w:color="auto" w:fill="FFFFFF"/>
    </w:rPr>
  </w:style>
  <w:style w:type="character" w:customStyle="1" w:styleId="Bodytext10pt">
    <w:name w:val="Body text + 10 pt"/>
    <w:aliases w:val="Spacing 0 pt30"/>
    <w:rsid w:val="005E69DD"/>
    <w:rPr>
      <w:noProof/>
      <w:spacing w:val="0"/>
      <w:sz w:val="20"/>
      <w:szCs w:val="20"/>
      <w:shd w:val="clear" w:color="auto" w:fill="FFFFFF"/>
    </w:rPr>
  </w:style>
  <w:style w:type="character" w:customStyle="1" w:styleId="Bodytext105pt">
    <w:name w:val="Body text + 10.5 pt"/>
    <w:aliases w:val="Bold4,Spacing 0 pt29,Body text (7) + 10 pt,Italic3,Body text + 16.5 pt1,Bold7,Body text + Candara,9 pt"/>
    <w:rsid w:val="005E69DD"/>
    <w:rPr>
      <w:b/>
      <w:bCs/>
      <w:spacing w:val="8"/>
      <w:sz w:val="21"/>
      <w:szCs w:val="21"/>
      <w:shd w:val="clear" w:color="auto" w:fill="FFFFFF"/>
    </w:rPr>
  </w:style>
  <w:style w:type="character" w:customStyle="1" w:styleId="Bodytext9">
    <w:name w:val="Body text (9)_"/>
    <w:link w:val="Bodytext90"/>
    <w:rsid w:val="005E69DD"/>
    <w:rPr>
      <w:spacing w:val="6"/>
      <w:sz w:val="23"/>
      <w:szCs w:val="23"/>
      <w:shd w:val="clear" w:color="auto" w:fill="FFFFFF"/>
    </w:rPr>
  </w:style>
  <w:style w:type="character" w:customStyle="1" w:styleId="Footnote4">
    <w:name w:val="Footnote (4)_"/>
    <w:link w:val="Footnote40"/>
    <w:rsid w:val="005E69DD"/>
    <w:rPr>
      <w:b/>
      <w:bCs/>
      <w:spacing w:val="8"/>
      <w:sz w:val="21"/>
      <w:szCs w:val="21"/>
      <w:shd w:val="clear" w:color="auto" w:fill="FFFFFF"/>
    </w:rPr>
  </w:style>
  <w:style w:type="character" w:customStyle="1" w:styleId="Bodytext3Spacing0pt">
    <w:name w:val="Body text (3) + Spacing 0 pt"/>
    <w:rsid w:val="005E69DD"/>
    <w:rPr>
      <w:b/>
      <w:bCs/>
      <w:spacing w:val="9"/>
      <w:sz w:val="21"/>
      <w:szCs w:val="21"/>
      <w:shd w:val="clear" w:color="auto" w:fill="FFFFFF"/>
    </w:rPr>
  </w:style>
  <w:style w:type="character" w:customStyle="1" w:styleId="BodytextSpacing0pt">
    <w:name w:val="Body text + Spacing 0 pt"/>
    <w:rsid w:val="005E69DD"/>
    <w:rPr>
      <w:spacing w:val="4"/>
      <w:sz w:val="22"/>
      <w:szCs w:val="22"/>
      <w:shd w:val="clear" w:color="auto" w:fill="FFFFFF"/>
    </w:rPr>
  </w:style>
  <w:style w:type="character" w:customStyle="1" w:styleId="BodytextItalic2">
    <w:name w:val="Body text + Italic2"/>
    <w:aliases w:val="Spacing 0 pt28,Heading #3 (2) + 12.5 pt,Italic4,Body text + 8 pt"/>
    <w:rsid w:val="005E69DD"/>
    <w:rPr>
      <w:i/>
      <w:iCs/>
      <w:spacing w:val="2"/>
      <w:sz w:val="22"/>
      <w:szCs w:val="22"/>
      <w:shd w:val="clear" w:color="auto" w:fill="FFFFFF"/>
    </w:rPr>
  </w:style>
  <w:style w:type="character" w:customStyle="1" w:styleId="Bodytext2Spacing0pt">
    <w:name w:val="Body text (2) + Spacing 0 pt"/>
    <w:basedOn w:val="Bodytext2"/>
    <w:rsid w:val="005E69DD"/>
    <w:rPr>
      <w:i/>
      <w:iCs/>
      <w:spacing w:val="1"/>
      <w:sz w:val="22"/>
      <w:shd w:val="clear" w:color="auto" w:fill="FFFFFF"/>
    </w:rPr>
  </w:style>
  <w:style w:type="character" w:customStyle="1" w:styleId="Heading6">
    <w:name w:val="Heading #6_"/>
    <w:link w:val="Heading60"/>
    <w:rsid w:val="005E69DD"/>
    <w:rPr>
      <w:spacing w:val="4"/>
      <w:sz w:val="22"/>
      <w:shd w:val="clear" w:color="auto" w:fill="FFFFFF"/>
    </w:rPr>
  </w:style>
  <w:style w:type="character" w:customStyle="1" w:styleId="Heading6Italic">
    <w:name w:val="Heading #6 + Italic"/>
    <w:aliases w:val="Spacing 0 pt27,Header or footer (4) + Times New Roman,10 pt"/>
    <w:rsid w:val="005E69DD"/>
    <w:rPr>
      <w:i/>
      <w:iCs/>
      <w:spacing w:val="2"/>
      <w:sz w:val="22"/>
      <w:szCs w:val="22"/>
      <w:shd w:val="clear" w:color="auto" w:fill="FFFFFF"/>
    </w:rPr>
  </w:style>
  <w:style w:type="character" w:customStyle="1" w:styleId="Bodytext2NotItalic1">
    <w:name w:val="Body text (2) + Not Italic1"/>
    <w:aliases w:val="Spacing 0 pt26,Header or footer (3) + Microsoft Sans Serif,4 pt,Picture caption + Not Bold,Heading #2 (2) + 20.5 pt,Italic6"/>
    <w:basedOn w:val="Bodytext2"/>
    <w:rsid w:val="005E69DD"/>
    <w:rPr>
      <w:i/>
      <w:iCs/>
      <w:spacing w:val="1"/>
      <w:sz w:val="22"/>
      <w:shd w:val="clear" w:color="auto" w:fill="FFFFFF"/>
    </w:rPr>
  </w:style>
  <w:style w:type="character" w:customStyle="1" w:styleId="Footnote2Spacing0pt">
    <w:name w:val="Footnote (2) + Spacing 0 pt"/>
    <w:rsid w:val="005E69DD"/>
    <w:rPr>
      <w:spacing w:val="6"/>
      <w:sz w:val="15"/>
      <w:szCs w:val="15"/>
      <w:shd w:val="clear" w:color="auto" w:fill="FFFFFF"/>
    </w:rPr>
  </w:style>
  <w:style w:type="character" w:customStyle="1" w:styleId="Headerorfooter411pt">
    <w:name w:val="Header or footer (4) + 11 pt"/>
    <w:aliases w:val="Spacing 0 pt25,Heading #3 + Not Italic"/>
    <w:rsid w:val="005E69DD"/>
    <w:rPr>
      <w:spacing w:val="3"/>
      <w:sz w:val="22"/>
      <w:szCs w:val="22"/>
      <w:shd w:val="clear" w:color="auto" w:fill="FFFFFF"/>
    </w:rPr>
  </w:style>
  <w:style w:type="character" w:customStyle="1" w:styleId="Bodytext100">
    <w:name w:val="Body text (10)_"/>
    <w:link w:val="Bodytext101"/>
    <w:rsid w:val="005E69DD"/>
    <w:rPr>
      <w:b/>
      <w:bCs/>
      <w:spacing w:val="10"/>
      <w:sz w:val="21"/>
      <w:szCs w:val="21"/>
      <w:shd w:val="clear" w:color="auto" w:fill="FFFFFF"/>
    </w:rPr>
  </w:style>
  <w:style w:type="character" w:customStyle="1" w:styleId="Bodytext1010pt">
    <w:name w:val="Body text (10) + 10 pt"/>
    <w:aliases w:val="Spacing 0 pt24,Body text (5) + 15 pt,Scale 200%"/>
    <w:rsid w:val="005E69DD"/>
    <w:rPr>
      <w:b/>
      <w:bCs/>
      <w:spacing w:val="7"/>
      <w:sz w:val="20"/>
      <w:szCs w:val="20"/>
      <w:shd w:val="clear" w:color="auto" w:fill="FFFFFF"/>
    </w:rPr>
  </w:style>
  <w:style w:type="character" w:customStyle="1" w:styleId="Bodytext1010pt1">
    <w:name w:val="Body text (10) + 10 pt1"/>
    <w:aliases w:val="Not Bold,Spacing 0 pt23,Picture caption (9) + Calibri,8 pt1,Body text (16) + 13 pt,Not Italic3,Body text (9) + 9.5 pt,Body text (5) + Italic2,Body text (10) + Times New Roman"/>
    <w:rsid w:val="005E69DD"/>
    <w:rPr>
      <w:b/>
      <w:bCs/>
      <w:spacing w:val="8"/>
      <w:sz w:val="20"/>
      <w:szCs w:val="20"/>
      <w:shd w:val="clear" w:color="auto" w:fill="FFFFFF"/>
    </w:rPr>
  </w:style>
  <w:style w:type="character" w:customStyle="1" w:styleId="Bodytext311pt">
    <w:name w:val="Body text (3) + 11 pt"/>
    <w:aliases w:val="Not Bold2,Spacing 0 pt22,Body text + 9.5 pt,Body text + Century Gothic,9.5 pt,Body text (5) + Candara"/>
    <w:rsid w:val="005E69DD"/>
    <w:rPr>
      <w:b/>
      <w:bCs/>
      <w:spacing w:val="4"/>
      <w:sz w:val="22"/>
      <w:szCs w:val="22"/>
      <w:shd w:val="clear" w:color="auto" w:fill="FFFFFF"/>
    </w:rPr>
  </w:style>
  <w:style w:type="character" w:customStyle="1" w:styleId="Tablecaption">
    <w:name w:val="Table caption_"/>
    <w:link w:val="Tablecaption0"/>
    <w:rsid w:val="005E69DD"/>
    <w:rPr>
      <w:spacing w:val="3"/>
      <w:sz w:val="22"/>
      <w:shd w:val="clear" w:color="auto" w:fill="FFFFFF"/>
    </w:rPr>
  </w:style>
  <w:style w:type="character" w:customStyle="1" w:styleId="TablecaptionSpacing0pt">
    <w:name w:val="Table caption + Spacing 0 pt"/>
    <w:rsid w:val="005E69DD"/>
    <w:rPr>
      <w:spacing w:val="4"/>
      <w:sz w:val="22"/>
      <w:szCs w:val="22"/>
      <w:shd w:val="clear" w:color="auto" w:fill="FFFFFF"/>
    </w:rPr>
  </w:style>
  <w:style w:type="character" w:customStyle="1" w:styleId="Tablecaption75pt">
    <w:name w:val="Table caption + 7.5 pt"/>
    <w:aliases w:val="Spacing 0 pt21,Table caption (4) + Not Italic"/>
    <w:rsid w:val="005E69DD"/>
    <w:rPr>
      <w:spacing w:val="6"/>
      <w:sz w:val="15"/>
      <w:szCs w:val="15"/>
      <w:shd w:val="clear" w:color="auto" w:fill="FFFFFF"/>
    </w:rPr>
  </w:style>
  <w:style w:type="character" w:customStyle="1" w:styleId="Bodytext10pt1">
    <w:name w:val="Body text + 10 pt1"/>
    <w:aliases w:val="Spacing 0 pt20,Picture caption (5) + Calibri,7.5 pt,Body text (5) + 11 pt"/>
    <w:rsid w:val="005E69DD"/>
    <w:rPr>
      <w:noProof/>
      <w:spacing w:val="0"/>
      <w:sz w:val="20"/>
      <w:szCs w:val="20"/>
      <w:shd w:val="clear" w:color="auto" w:fill="FFFFFF"/>
    </w:rPr>
  </w:style>
  <w:style w:type="character" w:customStyle="1" w:styleId="Headerorfooter5">
    <w:name w:val="Header or footer (5)_"/>
    <w:link w:val="Headerorfooter50"/>
    <w:rsid w:val="005E69DD"/>
    <w:rPr>
      <w:spacing w:val="6"/>
      <w:sz w:val="15"/>
      <w:szCs w:val="15"/>
      <w:shd w:val="clear" w:color="auto" w:fill="FFFFFF"/>
    </w:rPr>
  </w:style>
  <w:style w:type="character" w:customStyle="1" w:styleId="TableofcontentsSpacing0pt">
    <w:name w:val="Table of contents + Spacing 0 pt"/>
    <w:rsid w:val="005E69DD"/>
    <w:rPr>
      <w:spacing w:val="4"/>
      <w:sz w:val="22"/>
      <w:szCs w:val="22"/>
      <w:shd w:val="clear" w:color="auto" w:fill="FFFFFF"/>
    </w:rPr>
  </w:style>
  <w:style w:type="character" w:customStyle="1" w:styleId="FootnoteSpacing0pt">
    <w:name w:val="Footnote + Spacing 0 pt"/>
    <w:rsid w:val="005E69DD"/>
    <w:rPr>
      <w:spacing w:val="4"/>
      <w:sz w:val="22"/>
      <w:szCs w:val="22"/>
      <w:shd w:val="clear" w:color="auto" w:fill="FFFFFF"/>
    </w:rPr>
  </w:style>
  <w:style w:type="character" w:customStyle="1" w:styleId="Headerorfooter6">
    <w:name w:val="Header or footer (6)_"/>
    <w:link w:val="Headerorfooter60"/>
    <w:rsid w:val="005E69DD"/>
    <w:rPr>
      <w:b/>
      <w:bCs/>
      <w:spacing w:val="7"/>
      <w:shd w:val="clear" w:color="auto" w:fill="FFFFFF"/>
    </w:rPr>
  </w:style>
  <w:style w:type="character" w:customStyle="1" w:styleId="Heading62">
    <w:name w:val="Heading #6 (2)_"/>
    <w:link w:val="Heading620"/>
    <w:rsid w:val="005E69DD"/>
    <w:rPr>
      <w:i/>
      <w:iCs/>
      <w:spacing w:val="2"/>
      <w:sz w:val="22"/>
      <w:shd w:val="clear" w:color="auto" w:fill="FFFFFF"/>
    </w:rPr>
  </w:style>
  <w:style w:type="character" w:customStyle="1" w:styleId="Heading62NotItalic">
    <w:name w:val="Heading #6 (2) + Not Italic"/>
    <w:aliases w:val="Spacing 0 pt19,Picture caption (5) + Times New Roman,8 pt,Body text (3) + Not Bold"/>
    <w:rsid w:val="005E69DD"/>
    <w:rPr>
      <w:i/>
      <w:iCs/>
      <w:spacing w:val="4"/>
      <w:sz w:val="22"/>
      <w:szCs w:val="22"/>
      <w:shd w:val="clear" w:color="auto" w:fill="FFFFFF"/>
    </w:rPr>
  </w:style>
  <w:style w:type="character" w:customStyle="1" w:styleId="Heading5">
    <w:name w:val="Heading #5_"/>
    <w:link w:val="Heading50"/>
    <w:rsid w:val="005E69DD"/>
    <w:rPr>
      <w:spacing w:val="4"/>
      <w:sz w:val="22"/>
      <w:shd w:val="clear" w:color="auto" w:fill="FFFFFF"/>
    </w:rPr>
  </w:style>
  <w:style w:type="character" w:customStyle="1" w:styleId="Heading545pt">
    <w:name w:val="Heading #5 + 4.5 pt"/>
    <w:aliases w:val="Spacing 0 pt18,Picture caption (6) + Times New Roman,8 pt2,Picture caption (5) + Italic"/>
    <w:rsid w:val="005E69DD"/>
    <w:rPr>
      <w:spacing w:val="0"/>
      <w:sz w:val="9"/>
      <w:szCs w:val="9"/>
      <w:shd w:val="clear" w:color="auto" w:fill="FFFFFF"/>
    </w:rPr>
  </w:style>
  <w:style w:type="character" w:customStyle="1" w:styleId="Heading514pt">
    <w:name w:val="Heading #5 + 14 pt"/>
    <w:aliases w:val="Bold3,Spacing 0 pt17,Picture caption + 12.5 pt,Body text (7) + 9 pt,Body text + 15.5 pt"/>
    <w:rsid w:val="005E69DD"/>
    <w:rPr>
      <w:b/>
      <w:bCs/>
      <w:spacing w:val="3"/>
      <w:sz w:val="28"/>
      <w:szCs w:val="28"/>
      <w:shd w:val="clear" w:color="auto" w:fill="FFFFFF"/>
    </w:rPr>
  </w:style>
  <w:style w:type="character" w:customStyle="1" w:styleId="Bodytext14pt1">
    <w:name w:val="Body text + 14 pt1"/>
    <w:aliases w:val="Bold2,Picture caption (12) + Calibri,16 pt,Body text (12) + 13 pt1,Body text (3) + 13 pt"/>
    <w:rsid w:val="005E69DD"/>
    <w:rPr>
      <w:b/>
      <w:bCs/>
      <w:spacing w:val="3"/>
      <w:sz w:val="28"/>
      <w:szCs w:val="28"/>
      <w:shd w:val="clear" w:color="auto" w:fill="FFFFFF"/>
    </w:rPr>
  </w:style>
  <w:style w:type="character" w:customStyle="1" w:styleId="Bodytext311pt1">
    <w:name w:val="Body text (3) + 11 pt1"/>
    <w:aliases w:val="Not Bold1,Italic2,Spacing 0 pt16,Picture caption (9) + 7.5 pt,Picture caption (9) + 8.5 pt,Body text (2) + Not Bold,Body text (13) + 10.5 pt,Body text (2) + 13 pt,Body text (15) + Times New Roman,12 pt,Body text (2) + 12 pt"/>
    <w:rsid w:val="005E69DD"/>
    <w:rPr>
      <w:b/>
      <w:bCs/>
      <w:i/>
      <w:iCs/>
      <w:spacing w:val="2"/>
      <w:sz w:val="22"/>
      <w:szCs w:val="22"/>
      <w:shd w:val="clear" w:color="auto" w:fill="FFFFFF"/>
    </w:rPr>
  </w:style>
  <w:style w:type="character" w:customStyle="1" w:styleId="Headerorfooter3Spacing0pt">
    <w:name w:val="Header or footer (3) + Spacing 0 pt"/>
    <w:rsid w:val="005E69DD"/>
    <w:rPr>
      <w:spacing w:val="1"/>
      <w:sz w:val="22"/>
      <w:szCs w:val="22"/>
      <w:shd w:val="clear" w:color="auto" w:fill="FFFFFF"/>
    </w:rPr>
  </w:style>
  <w:style w:type="character" w:customStyle="1" w:styleId="Heading1Spacing0pt">
    <w:name w:val="Heading #1 + Spacing 0 pt"/>
    <w:rsid w:val="005E69DD"/>
    <w:rPr>
      <w:spacing w:val="4"/>
      <w:sz w:val="22"/>
      <w:szCs w:val="22"/>
      <w:shd w:val="clear" w:color="auto" w:fill="FFFFFF"/>
    </w:rPr>
  </w:style>
  <w:style w:type="character" w:customStyle="1" w:styleId="Tableofcontents2Spacing0pt">
    <w:name w:val="Table of contents (2) + Spacing 0 pt"/>
    <w:rsid w:val="005E69DD"/>
    <w:rPr>
      <w:i/>
      <w:iCs/>
      <w:spacing w:val="2"/>
      <w:sz w:val="22"/>
      <w:szCs w:val="22"/>
      <w:shd w:val="clear" w:color="auto" w:fill="FFFFFF"/>
    </w:rPr>
  </w:style>
  <w:style w:type="character" w:customStyle="1" w:styleId="TableofcontentsItalic">
    <w:name w:val="Table of contents + Italic"/>
    <w:aliases w:val="Spacing 0 pt15,Body text + 6.5 pt"/>
    <w:rsid w:val="005E69DD"/>
    <w:rPr>
      <w:i/>
      <w:iCs/>
      <w:spacing w:val="2"/>
      <w:sz w:val="22"/>
      <w:szCs w:val="22"/>
      <w:shd w:val="clear" w:color="auto" w:fill="FFFFFF"/>
    </w:rPr>
  </w:style>
  <w:style w:type="character" w:customStyle="1" w:styleId="Headerorfooter7">
    <w:name w:val="Header or footer (7)_"/>
    <w:link w:val="Headerorfooter70"/>
    <w:rsid w:val="005E69DD"/>
    <w:rPr>
      <w:spacing w:val="8"/>
      <w:shd w:val="clear" w:color="auto" w:fill="FFFFFF"/>
    </w:rPr>
  </w:style>
  <w:style w:type="character" w:customStyle="1" w:styleId="Bodytext6pt">
    <w:name w:val="Body text + 6 pt"/>
    <w:aliases w:val="Spacing 0 pt14"/>
    <w:rsid w:val="005E69DD"/>
    <w:rPr>
      <w:spacing w:val="0"/>
      <w:sz w:val="12"/>
      <w:szCs w:val="12"/>
      <w:shd w:val="clear" w:color="auto" w:fill="FFFFFF"/>
    </w:rPr>
  </w:style>
  <w:style w:type="character" w:customStyle="1" w:styleId="Bodytext24pt">
    <w:name w:val="Body text (2) + 4 pt"/>
    <w:aliases w:val="Not Italic,Spacing 0 pt13,Body text (2) + 18 pt,Picture caption + Candara,Bold6,Body text (13) + 10.5 pt1,Body text (12) + 13 pt,Body text + 9 pt,Heading #5 + 9.5 pt"/>
    <w:basedOn w:val="Bodytext2"/>
    <w:rsid w:val="005E69DD"/>
    <w:rPr>
      <w:i/>
      <w:iCs/>
      <w:spacing w:val="1"/>
      <w:sz w:val="22"/>
      <w:shd w:val="clear" w:color="auto" w:fill="FFFFFF"/>
    </w:rPr>
  </w:style>
  <w:style w:type="character" w:customStyle="1" w:styleId="Heading64pt">
    <w:name w:val="Heading #6 + 4 pt"/>
    <w:aliases w:val="Spacing 0 pt12,Body text (8) + 9.5 pt"/>
    <w:rsid w:val="005E69DD"/>
    <w:rPr>
      <w:spacing w:val="0"/>
      <w:sz w:val="8"/>
      <w:szCs w:val="8"/>
      <w:shd w:val="clear" w:color="auto" w:fill="FFFFFF"/>
    </w:rPr>
  </w:style>
  <w:style w:type="character" w:customStyle="1" w:styleId="Bodytext11">
    <w:name w:val="Body text (11)_"/>
    <w:link w:val="Bodytext110"/>
    <w:rsid w:val="005E69DD"/>
    <w:rPr>
      <w:i/>
      <w:iCs/>
      <w:spacing w:val="3"/>
      <w:shd w:val="clear" w:color="auto" w:fill="FFFFFF"/>
    </w:rPr>
  </w:style>
  <w:style w:type="character" w:customStyle="1" w:styleId="Bodytext8Spacing0pt">
    <w:name w:val="Body text (8) + Spacing 0 pt"/>
    <w:rsid w:val="005E69DD"/>
    <w:rPr>
      <w:spacing w:val="6"/>
      <w:sz w:val="15"/>
      <w:szCs w:val="15"/>
      <w:shd w:val="clear" w:color="auto" w:fill="FFFFFF"/>
    </w:rPr>
  </w:style>
  <w:style w:type="character" w:customStyle="1" w:styleId="Bodytext29pt">
    <w:name w:val="Body text (2) + 9 pt"/>
    <w:aliases w:val="Spacing 0 pt11,Body text + Constantia,15 pt,Bold5,Scale 50%,Body text (12) + Constantia,Not Italic4"/>
    <w:basedOn w:val="Bodytext2"/>
    <w:rsid w:val="005E69DD"/>
    <w:rPr>
      <w:i/>
      <w:iCs/>
      <w:spacing w:val="1"/>
      <w:sz w:val="22"/>
      <w:shd w:val="clear" w:color="auto" w:fill="FFFFFF"/>
    </w:rPr>
  </w:style>
  <w:style w:type="character" w:customStyle="1" w:styleId="Bodytext29pt1">
    <w:name w:val="Body text (2) + 9 pt1"/>
    <w:aliases w:val="Not Italic1,Spacing 0 pt10,Body text (7) + Calibri,10 pt1"/>
    <w:basedOn w:val="Bodytext2"/>
    <w:rsid w:val="005E69DD"/>
    <w:rPr>
      <w:i/>
      <w:iCs/>
      <w:spacing w:val="1"/>
      <w:sz w:val="22"/>
      <w:shd w:val="clear" w:color="auto" w:fill="FFFFFF"/>
    </w:rPr>
  </w:style>
  <w:style w:type="character" w:customStyle="1" w:styleId="Bodytext5Spacing0pt">
    <w:name w:val="Body text (5) + Spacing 0 pt"/>
    <w:rsid w:val="005E69DD"/>
    <w:rPr>
      <w:spacing w:val="5"/>
      <w:sz w:val="18"/>
      <w:szCs w:val="18"/>
      <w:shd w:val="clear" w:color="auto" w:fill="FFFFFF"/>
    </w:rPr>
  </w:style>
  <w:style w:type="character" w:customStyle="1" w:styleId="Headerorfooter8">
    <w:name w:val="Header or footer (8)_"/>
    <w:link w:val="Headerorfooter80"/>
    <w:rsid w:val="005E69DD"/>
    <w:rPr>
      <w:b/>
      <w:bCs/>
      <w:i/>
      <w:iCs/>
      <w:spacing w:val="18"/>
      <w:sz w:val="19"/>
      <w:szCs w:val="19"/>
      <w:shd w:val="clear" w:color="auto" w:fill="FFFFFF"/>
    </w:rPr>
  </w:style>
  <w:style w:type="character" w:customStyle="1" w:styleId="Headerorfooter6NotBold">
    <w:name w:val="Header or footer (6) + Not Bold"/>
    <w:aliases w:val="Spacing 0 pt9,Body text (16) + 9.5 pt,Not Italic2,Table caption (4) + 4 pt,Body text + Candara1,12.5 pt"/>
    <w:rsid w:val="005E69DD"/>
    <w:rPr>
      <w:b/>
      <w:bCs/>
      <w:spacing w:val="8"/>
      <w:shd w:val="clear" w:color="auto" w:fill="FFFFFF"/>
    </w:rPr>
  </w:style>
  <w:style w:type="character" w:customStyle="1" w:styleId="HeaderorfooterSpacing0pt1">
    <w:name w:val="Header or footer + Spacing 0 pt1"/>
    <w:rsid w:val="005E69DD"/>
    <w:rPr>
      <w:spacing w:val="10"/>
      <w:sz w:val="14"/>
      <w:szCs w:val="14"/>
      <w:shd w:val="clear" w:color="auto" w:fill="FFFFFF"/>
    </w:rPr>
  </w:style>
  <w:style w:type="character" w:customStyle="1" w:styleId="Bodytext12">
    <w:name w:val="Body text (12)_"/>
    <w:link w:val="Bodytext120"/>
    <w:rsid w:val="005E69DD"/>
    <w:rPr>
      <w:spacing w:val="3"/>
      <w:shd w:val="clear" w:color="auto" w:fill="FFFFFF"/>
    </w:rPr>
  </w:style>
  <w:style w:type="character" w:customStyle="1" w:styleId="Heading4">
    <w:name w:val="Heading #4_"/>
    <w:link w:val="Heading40"/>
    <w:rsid w:val="005E69DD"/>
    <w:rPr>
      <w:spacing w:val="4"/>
      <w:sz w:val="22"/>
      <w:shd w:val="clear" w:color="auto" w:fill="FFFFFF"/>
    </w:rPr>
  </w:style>
  <w:style w:type="character" w:customStyle="1" w:styleId="Bodytext4Spacing0pt">
    <w:name w:val="Body text (4) + Spacing 0 pt"/>
    <w:rsid w:val="005E69DD"/>
    <w:rPr>
      <w:i/>
      <w:iCs/>
      <w:spacing w:val="3"/>
      <w:sz w:val="18"/>
      <w:szCs w:val="18"/>
      <w:shd w:val="clear" w:color="auto" w:fill="FFFFFF"/>
    </w:rPr>
  </w:style>
  <w:style w:type="character" w:customStyle="1" w:styleId="Bodytext5Italic1">
    <w:name w:val="Body text (5) + Italic1"/>
    <w:aliases w:val="Spacing 0 pt8,Body text (7) + Calibri1"/>
    <w:rsid w:val="005E69DD"/>
    <w:rPr>
      <w:i/>
      <w:iCs/>
      <w:noProof/>
      <w:spacing w:val="3"/>
      <w:sz w:val="18"/>
      <w:szCs w:val="18"/>
      <w:shd w:val="clear" w:color="auto" w:fill="FFFFFF"/>
    </w:rPr>
  </w:style>
  <w:style w:type="character" w:customStyle="1" w:styleId="Heading63">
    <w:name w:val="Heading #6 (3)_"/>
    <w:link w:val="Heading630"/>
    <w:rsid w:val="005E69DD"/>
    <w:rPr>
      <w:spacing w:val="5"/>
      <w:sz w:val="23"/>
      <w:szCs w:val="23"/>
      <w:shd w:val="clear" w:color="auto" w:fill="FFFFFF"/>
    </w:rPr>
  </w:style>
  <w:style w:type="character" w:customStyle="1" w:styleId="Heading54pt">
    <w:name w:val="Heading #5 + 4 pt"/>
    <w:aliases w:val="Spacing 0 pt7"/>
    <w:rsid w:val="005E69DD"/>
    <w:rPr>
      <w:spacing w:val="0"/>
      <w:sz w:val="8"/>
      <w:szCs w:val="8"/>
      <w:shd w:val="clear" w:color="auto" w:fill="FFFFFF"/>
    </w:rPr>
  </w:style>
  <w:style w:type="character" w:customStyle="1" w:styleId="Bodytext13">
    <w:name w:val="Body text (13)_"/>
    <w:link w:val="Bodytext130"/>
    <w:rsid w:val="005E69DD"/>
    <w:rPr>
      <w:rFonts w:ascii="Arial" w:hAnsi="Arial" w:cs="Arial"/>
      <w:i/>
      <w:iCs/>
      <w:noProof/>
      <w:sz w:val="13"/>
      <w:szCs w:val="13"/>
      <w:shd w:val="clear" w:color="auto" w:fill="FFFFFF"/>
    </w:rPr>
  </w:style>
  <w:style w:type="character" w:customStyle="1" w:styleId="Bodytext105pt1">
    <w:name w:val="Body text + 10.5 pt1"/>
    <w:aliases w:val="Bold1,Spacing 0 pt6,Picture caption (13) + Times New Roman,6 pt,Body text (24) + Times New Roman,10.5 pt,Body text (5) + 4 pt1,Body text + 9 pt1,Small Caps"/>
    <w:rsid w:val="005E69DD"/>
    <w:rPr>
      <w:b/>
      <w:bCs/>
      <w:spacing w:val="9"/>
      <w:sz w:val="21"/>
      <w:szCs w:val="21"/>
      <w:shd w:val="clear" w:color="auto" w:fill="FFFFFF"/>
    </w:rPr>
  </w:style>
  <w:style w:type="character" w:customStyle="1" w:styleId="Heading645pt">
    <w:name w:val="Heading #6 + 4.5 pt"/>
    <w:aliases w:val="Spacing 0 pt5,Body text (8) + Bold"/>
    <w:rsid w:val="005E69DD"/>
    <w:rPr>
      <w:spacing w:val="0"/>
      <w:sz w:val="9"/>
      <w:szCs w:val="9"/>
      <w:shd w:val="clear" w:color="auto" w:fill="FFFFFF"/>
    </w:rPr>
  </w:style>
  <w:style w:type="character" w:customStyle="1" w:styleId="Headerorfooter30">
    <w:name w:val="Header or footer (3)"/>
    <w:basedOn w:val="Headerorfooter3"/>
    <w:rsid w:val="005E69DD"/>
    <w:rPr>
      <w:spacing w:val="3"/>
      <w:sz w:val="22"/>
      <w:shd w:val="clear" w:color="auto" w:fill="FFFFFF"/>
    </w:rPr>
  </w:style>
  <w:style w:type="character" w:customStyle="1" w:styleId="Heading22">
    <w:name w:val="Heading #2 (2)_"/>
    <w:link w:val="Heading220"/>
    <w:rsid w:val="005E69DD"/>
    <w:rPr>
      <w:spacing w:val="4"/>
      <w:sz w:val="23"/>
      <w:szCs w:val="23"/>
      <w:shd w:val="clear" w:color="auto" w:fill="FFFFFF"/>
    </w:rPr>
  </w:style>
  <w:style w:type="character" w:customStyle="1" w:styleId="BodytextItalic1">
    <w:name w:val="Body text + Italic1"/>
    <w:rsid w:val="005E69DD"/>
    <w:rPr>
      <w:i/>
      <w:iCs/>
      <w:spacing w:val="3"/>
      <w:sz w:val="22"/>
      <w:szCs w:val="22"/>
      <w:shd w:val="clear" w:color="auto" w:fill="FFFFFF"/>
    </w:rPr>
  </w:style>
  <w:style w:type="character" w:customStyle="1" w:styleId="BodytextSpacing0pt1">
    <w:name w:val="Body text + Spacing 0 pt1"/>
    <w:rsid w:val="005E69DD"/>
    <w:rPr>
      <w:noProof/>
      <w:spacing w:val="0"/>
      <w:sz w:val="22"/>
      <w:szCs w:val="22"/>
      <w:shd w:val="clear" w:color="auto" w:fill="FFFFFF"/>
    </w:rPr>
  </w:style>
  <w:style w:type="character" w:customStyle="1" w:styleId="Bodytext314pt">
    <w:name w:val="Body text (3) + 14 pt"/>
    <w:aliases w:val="Spacing 0 pt4,Body text + 7.5 pt,Body text (2) + Italic"/>
    <w:rsid w:val="005E69DD"/>
    <w:rPr>
      <w:b/>
      <w:bCs/>
      <w:spacing w:val="3"/>
      <w:sz w:val="28"/>
      <w:szCs w:val="28"/>
      <w:shd w:val="clear" w:color="auto" w:fill="FFFFFF"/>
    </w:rPr>
  </w:style>
  <w:style w:type="character" w:customStyle="1" w:styleId="Bodytext3Italic1">
    <w:name w:val="Body text (3) + Italic1"/>
    <w:aliases w:val="Spacing 0 pt3,Body text + 7.5 pt1"/>
    <w:rsid w:val="005E69DD"/>
    <w:rPr>
      <w:b/>
      <w:bCs/>
      <w:i/>
      <w:iCs/>
      <w:spacing w:val="4"/>
      <w:sz w:val="21"/>
      <w:szCs w:val="21"/>
      <w:shd w:val="clear" w:color="auto" w:fill="FFFFFF"/>
    </w:rPr>
  </w:style>
  <w:style w:type="character" w:customStyle="1" w:styleId="Bodytext4NotItalic">
    <w:name w:val="Body text (4) + Not Italic"/>
    <w:aliases w:val="Spacing 0 pt2,Table caption + 9.5 pt,Body text + 13 pt1"/>
    <w:rsid w:val="005E69DD"/>
    <w:rPr>
      <w:i/>
      <w:iCs/>
      <w:spacing w:val="5"/>
      <w:sz w:val="18"/>
      <w:szCs w:val="18"/>
      <w:shd w:val="clear" w:color="auto" w:fill="FFFFFF"/>
    </w:rPr>
  </w:style>
  <w:style w:type="character" w:customStyle="1" w:styleId="Bodytext84pt">
    <w:name w:val="Body text (8) + 4 pt"/>
    <w:aliases w:val="Italic1,Spacing 0 pt1,Body text (13) + 10.5 pt2,Body text (15) + Not Italic,Body text (5) + 4 pt"/>
    <w:rsid w:val="005E69DD"/>
    <w:rPr>
      <w:i/>
      <w:iCs/>
      <w:noProof/>
      <w:spacing w:val="0"/>
      <w:sz w:val="8"/>
      <w:szCs w:val="8"/>
      <w:shd w:val="clear" w:color="auto" w:fill="FFFFFF"/>
    </w:rPr>
  </w:style>
  <w:style w:type="paragraph" w:customStyle="1" w:styleId="Bodytext1">
    <w:name w:val="Body text1"/>
    <w:basedOn w:val="Normal"/>
    <w:link w:val="Bodytext"/>
    <w:rsid w:val="005E69DD"/>
    <w:pPr>
      <w:widowControl w:val="0"/>
      <w:shd w:val="clear" w:color="auto" w:fill="FFFFFF"/>
      <w:spacing w:after="180" w:line="269" w:lineRule="exact"/>
      <w:ind w:hanging="1100"/>
      <w:jc w:val="right"/>
    </w:pPr>
    <w:rPr>
      <w:spacing w:val="3"/>
      <w:sz w:val="22"/>
    </w:rPr>
  </w:style>
  <w:style w:type="paragraph" w:customStyle="1" w:styleId="Bodytext20">
    <w:name w:val="Body text (2)"/>
    <w:basedOn w:val="Normal"/>
    <w:link w:val="Bodytext2"/>
    <w:rsid w:val="005E69DD"/>
    <w:pPr>
      <w:widowControl w:val="0"/>
      <w:shd w:val="clear" w:color="auto" w:fill="FFFFFF"/>
      <w:spacing w:before="180" w:after="600" w:line="240" w:lineRule="atLeast"/>
      <w:ind w:hanging="1100"/>
      <w:jc w:val="both"/>
    </w:pPr>
    <w:rPr>
      <w:i/>
      <w:iCs/>
      <w:spacing w:val="1"/>
      <w:sz w:val="22"/>
    </w:rPr>
  </w:style>
  <w:style w:type="paragraph" w:customStyle="1" w:styleId="Bodytext30">
    <w:name w:val="Body text (3)"/>
    <w:basedOn w:val="Normal"/>
    <w:link w:val="Bodytext3"/>
    <w:rsid w:val="005E69DD"/>
    <w:pPr>
      <w:widowControl w:val="0"/>
      <w:shd w:val="clear" w:color="auto" w:fill="FFFFFF"/>
      <w:spacing w:before="120" w:after="180" w:line="240" w:lineRule="atLeast"/>
      <w:ind w:hanging="520"/>
      <w:jc w:val="both"/>
    </w:pPr>
    <w:rPr>
      <w:b/>
      <w:bCs/>
      <w:spacing w:val="8"/>
      <w:sz w:val="21"/>
      <w:szCs w:val="21"/>
    </w:rPr>
  </w:style>
  <w:style w:type="paragraph" w:customStyle="1" w:styleId="Headerorfooter20">
    <w:name w:val="Header or footer (2)"/>
    <w:basedOn w:val="Normal"/>
    <w:link w:val="Headerorfooter2"/>
    <w:rsid w:val="005E69DD"/>
    <w:pPr>
      <w:widowControl w:val="0"/>
      <w:shd w:val="clear" w:color="auto" w:fill="FFFFFF"/>
      <w:spacing w:after="0" w:line="240" w:lineRule="atLeast"/>
    </w:pPr>
    <w:rPr>
      <w:spacing w:val="6"/>
      <w:sz w:val="19"/>
      <w:szCs w:val="19"/>
    </w:rPr>
  </w:style>
  <w:style w:type="paragraph" w:customStyle="1" w:styleId="Bodytext40">
    <w:name w:val="Body text (4)"/>
    <w:basedOn w:val="Normal"/>
    <w:link w:val="Bodytext4"/>
    <w:rsid w:val="005E69DD"/>
    <w:pPr>
      <w:widowControl w:val="0"/>
      <w:shd w:val="clear" w:color="auto" w:fill="FFFFFF"/>
      <w:spacing w:after="0" w:line="216" w:lineRule="exact"/>
      <w:jc w:val="both"/>
    </w:pPr>
    <w:rPr>
      <w:i/>
      <w:iCs/>
      <w:spacing w:val="1"/>
      <w:sz w:val="18"/>
      <w:szCs w:val="18"/>
    </w:rPr>
  </w:style>
  <w:style w:type="paragraph" w:customStyle="1" w:styleId="Bodytext50">
    <w:name w:val="Body text (5)"/>
    <w:basedOn w:val="Normal"/>
    <w:link w:val="Bodytext5"/>
    <w:rsid w:val="005E69DD"/>
    <w:pPr>
      <w:widowControl w:val="0"/>
      <w:shd w:val="clear" w:color="auto" w:fill="FFFFFF"/>
      <w:spacing w:after="0" w:line="216" w:lineRule="exact"/>
      <w:jc w:val="both"/>
    </w:pPr>
    <w:rPr>
      <w:spacing w:val="4"/>
      <w:sz w:val="18"/>
      <w:szCs w:val="18"/>
    </w:rPr>
  </w:style>
  <w:style w:type="paragraph" w:customStyle="1" w:styleId="Picturecaption0">
    <w:name w:val="Picture caption"/>
    <w:basedOn w:val="Normal"/>
    <w:link w:val="Picturecaption"/>
    <w:rsid w:val="005E69DD"/>
    <w:pPr>
      <w:widowControl w:val="0"/>
      <w:shd w:val="clear" w:color="auto" w:fill="FFFFFF"/>
      <w:spacing w:after="0" w:line="240" w:lineRule="atLeast"/>
    </w:pPr>
    <w:rPr>
      <w:b/>
      <w:bCs/>
      <w:spacing w:val="8"/>
      <w:sz w:val="21"/>
      <w:szCs w:val="21"/>
    </w:rPr>
  </w:style>
  <w:style w:type="paragraph" w:customStyle="1" w:styleId="Heading30">
    <w:name w:val="Heading #3"/>
    <w:basedOn w:val="Normal"/>
    <w:link w:val="Heading3"/>
    <w:rsid w:val="005E69DD"/>
    <w:pPr>
      <w:widowControl w:val="0"/>
      <w:shd w:val="clear" w:color="auto" w:fill="FFFFFF"/>
      <w:spacing w:after="0" w:line="412" w:lineRule="exact"/>
      <w:jc w:val="both"/>
      <w:outlineLvl w:val="2"/>
    </w:pPr>
    <w:rPr>
      <w:spacing w:val="3"/>
      <w:sz w:val="22"/>
    </w:rPr>
  </w:style>
  <w:style w:type="paragraph" w:customStyle="1" w:styleId="Headerorfooter0">
    <w:name w:val="Header or footer"/>
    <w:basedOn w:val="Normal"/>
    <w:link w:val="Headerorfooter"/>
    <w:rsid w:val="005E69DD"/>
    <w:pPr>
      <w:widowControl w:val="0"/>
      <w:shd w:val="clear" w:color="auto" w:fill="FFFFFF"/>
      <w:spacing w:after="0" w:line="200" w:lineRule="exact"/>
      <w:jc w:val="right"/>
    </w:pPr>
    <w:rPr>
      <w:spacing w:val="6"/>
      <w:sz w:val="14"/>
      <w:szCs w:val="14"/>
    </w:rPr>
  </w:style>
  <w:style w:type="paragraph" w:customStyle="1" w:styleId="Tableofcontents0">
    <w:name w:val="Table of contents"/>
    <w:basedOn w:val="Normal"/>
    <w:link w:val="Tableofcontents"/>
    <w:rsid w:val="005E69DD"/>
    <w:pPr>
      <w:widowControl w:val="0"/>
      <w:shd w:val="clear" w:color="auto" w:fill="FFFFFF"/>
      <w:spacing w:after="0" w:line="377" w:lineRule="exact"/>
      <w:jc w:val="both"/>
    </w:pPr>
    <w:rPr>
      <w:spacing w:val="3"/>
      <w:sz w:val="22"/>
    </w:rPr>
  </w:style>
  <w:style w:type="paragraph" w:customStyle="1" w:styleId="Tableofcontents20">
    <w:name w:val="Table of contents (2)"/>
    <w:basedOn w:val="Normal"/>
    <w:link w:val="Tableofcontents2"/>
    <w:rsid w:val="005E69DD"/>
    <w:pPr>
      <w:widowControl w:val="0"/>
      <w:shd w:val="clear" w:color="auto" w:fill="FFFFFF"/>
      <w:spacing w:before="60" w:after="60" w:line="285" w:lineRule="exact"/>
      <w:ind w:firstLine="520"/>
      <w:jc w:val="both"/>
    </w:pPr>
    <w:rPr>
      <w:i/>
      <w:iCs/>
      <w:spacing w:val="1"/>
      <w:sz w:val="22"/>
    </w:rPr>
  </w:style>
  <w:style w:type="paragraph" w:customStyle="1" w:styleId="Footnote0">
    <w:name w:val="Footnote"/>
    <w:basedOn w:val="Normal"/>
    <w:link w:val="Footnote"/>
    <w:rsid w:val="005E69DD"/>
    <w:pPr>
      <w:widowControl w:val="0"/>
      <w:shd w:val="clear" w:color="auto" w:fill="FFFFFF"/>
      <w:spacing w:after="60" w:line="279" w:lineRule="exact"/>
      <w:ind w:firstLine="500"/>
      <w:jc w:val="both"/>
    </w:pPr>
    <w:rPr>
      <w:spacing w:val="3"/>
      <w:sz w:val="22"/>
    </w:rPr>
  </w:style>
  <w:style w:type="paragraph" w:customStyle="1" w:styleId="Headerorfooter31">
    <w:name w:val="Header or footer (3)1"/>
    <w:basedOn w:val="Normal"/>
    <w:link w:val="Headerorfooter3"/>
    <w:rsid w:val="005E69DD"/>
    <w:pPr>
      <w:widowControl w:val="0"/>
      <w:shd w:val="clear" w:color="auto" w:fill="FFFFFF"/>
      <w:spacing w:after="0" w:line="240" w:lineRule="atLeast"/>
    </w:pPr>
    <w:rPr>
      <w:spacing w:val="3"/>
      <w:sz w:val="22"/>
    </w:rPr>
  </w:style>
  <w:style w:type="paragraph" w:customStyle="1" w:styleId="Footnote20">
    <w:name w:val="Footnote (2)"/>
    <w:basedOn w:val="Normal"/>
    <w:link w:val="Footnote2"/>
    <w:rsid w:val="005E69DD"/>
    <w:pPr>
      <w:widowControl w:val="0"/>
      <w:shd w:val="clear" w:color="auto" w:fill="FFFFFF"/>
      <w:spacing w:after="0" w:line="203" w:lineRule="exact"/>
      <w:jc w:val="both"/>
    </w:pPr>
    <w:rPr>
      <w:spacing w:val="7"/>
      <w:sz w:val="15"/>
      <w:szCs w:val="15"/>
    </w:rPr>
  </w:style>
  <w:style w:type="paragraph" w:customStyle="1" w:styleId="Footnote30">
    <w:name w:val="Footnote (3)"/>
    <w:basedOn w:val="Normal"/>
    <w:link w:val="Footnote3"/>
    <w:rsid w:val="005E69DD"/>
    <w:pPr>
      <w:widowControl w:val="0"/>
      <w:shd w:val="clear" w:color="auto" w:fill="FFFFFF"/>
      <w:spacing w:after="0" w:line="181" w:lineRule="exact"/>
      <w:ind w:firstLine="500"/>
    </w:pPr>
    <w:rPr>
      <w:spacing w:val="7"/>
      <w:sz w:val="13"/>
      <w:szCs w:val="13"/>
    </w:rPr>
  </w:style>
  <w:style w:type="paragraph" w:customStyle="1" w:styleId="Headerorfooter40">
    <w:name w:val="Header or footer (4)"/>
    <w:basedOn w:val="Normal"/>
    <w:link w:val="Headerorfooter4"/>
    <w:rsid w:val="005E69DD"/>
    <w:pPr>
      <w:widowControl w:val="0"/>
      <w:shd w:val="clear" w:color="auto" w:fill="FFFFFF"/>
      <w:spacing w:after="0" w:line="240" w:lineRule="atLeast"/>
      <w:jc w:val="right"/>
    </w:pPr>
    <w:rPr>
      <w:spacing w:val="-2"/>
      <w:sz w:val="23"/>
      <w:szCs w:val="23"/>
    </w:rPr>
  </w:style>
  <w:style w:type="paragraph" w:customStyle="1" w:styleId="Heading320">
    <w:name w:val="Heading #3 (2)"/>
    <w:basedOn w:val="Normal"/>
    <w:link w:val="Heading32"/>
    <w:rsid w:val="005E69DD"/>
    <w:pPr>
      <w:widowControl w:val="0"/>
      <w:shd w:val="clear" w:color="auto" w:fill="FFFFFF"/>
      <w:spacing w:after="300" w:line="276" w:lineRule="exact"/>
      <w:jc w:val="both"/>
      <w:outlineLvl w:val="2"/>
    </w:pPr>
    <w:rPr>
      <w:i/>
      <w:iCs/>
      <w:spacing w:val="1"/>
      <w:sz w:val="22"/>
    </w:rPr>
  </w:style>
  <w:style w:type="paragraph" w:customStyle="1" w:styleId="Bodytext60">
    <w:name w:val="Body text (6)"/>
    <w:basedOn w:val="Normal"/>
    <w:link w:val="Bodytext6"/>
    <w:rsid w:val="005E69DD"/>
    <w:pPr>
      <w:widowControl w:val="0"/>
      <w:shd w:val="clear" w:color="auto" w:fill="FFFFFF"/>
      <w:spacing w:before="60" w:after="0" w:line="240" w:lineRule="atLeast"/>
    </w:pPr>
    <w:rPr>
      <w:spacing w:val="2"/>
      <w:sz w:val="23"/>
      <w:szCs w:val="23"/>
    </w:rPr>
  </w:style>
  <w:style w:type="paragraph" w:customStyle="1" w:styleId="Bodytext70">
    <w:name w:val="Body text (7)"/>
    <w:basedOn w:val="Normal"/>
    <w:link w:val="Bodytext7"/>
    <w:rsid w:val="005E69DD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noProof/>
      <w:sz w:val="15"/>
      <w:szCs w:val="15"/>
    </w:rPr>
  </w:style>
  <w:style w:type="paragraph" w:customStyle="1" w:styleId="Bodytext80">
    <w:name w:val="Body text (8)"/>
    <w:basedOn w:val="Normal"/>
    <w:link w:val="Bodytext8"/>
    <w:rsid w:val="005E69DD"/>
    <w:pPr>
      <w:widowControl w:val="0"/>
      <w:shd w:val="clear" w:color="auto" w:fill="FFFFFF"/>
      <w:spacing w:before="7980" w:after="0" w:line="240" w:lineRule="atLeast"/>
      <w:jc w:val="both"/>
    </w:pPr>
    <w:rPr>
      <w:spacing w:val="7"/>
      <w:sz w:val="15"/>
      <w:szCs w:val="15"/>
    </w:rPr>
  </w:style>
  <w:style w:type="paragraph" w:customStyle="1" w:styleId="Heading20">
    <w:name w:val="Heading #2"/>
    <w:basedOn w:val="Normal"/>
    <w:link w:val="Heading2"/>
    <w:rsid w:val="005E69DD"/>
    <w:pPr>
      <w:widowControl w:val="0"/>
      <w:shd w:val="clear" w:color="auto" w:fill="FFFFFF"/>
      <w:spacing w:after="0" w:line="240" w:lineRule="atLeast"/>
      <w:jc w:val="both"/>
      <w:outlineLvl w:val="1"/>
    </w:pPr>
    <w:rPr>
      <w:spacing w:val="3"/>
      <w:sz w:val="22"/>
    </w:rPr>
  </w:style>
  <w:style w:type="paragraph" w:customStyle="1" w:styleId="Heading11">
    <w:name w:val="Heading #1"/>
    <w:basedOn w:val="Normal"/>
    <w:link w:val="Heading10"/>
    <w:rsid w:val="005E69DD"/>
    <w:pPr>
      <w:widowControl w:val="0"/>
      <w:shd w:val="clear" w:color="auto" w:fill="FFFFFF"/>
      <w:spacing w:after="0" w:line="498" w:lineRule="exact"/>
      <w:ind w:firstLine="480"/>
      <w:jc w:val="both"/>
      <w:outlineLvl w:val="0"/>
    </w:pPr>
    <w:rPr>
      <w:spacing w:val="3"/>
      <w:sz w:val="22"/>
    </w:rPr>
  </w:style>
  <w:style w:type="paragraph" w:customStyle="1" w:styleId="Tablecaption20">
    <w:name w:val="Table caption (2)"/>
    <w:basedOn w:val="Normal"/>
    <w:link w:val="Tablecaption2"/>
    <w:rsid w:val="005E69DD"/>
    <w:pPr>
      <w:widowControl w:val="0"/>
      <w:shd w:val="clear" w:color="auto" w:fill="FFFFFF"/>
      <w:spacing w:after="0" w:line="387" w:lineRule="exact"/>
      <w:jc w:val="both"/>
    </w:pPr>
    <w:rPr>
      <w:i/>
      <w:iCs/>
      <w:spacing w:val="1"/>
      <w:sz w:val="22"/>
    </w:rPr>
  </w:style>
  <w:style w:type="paragraph" w:customStyle="1" w:styleId="Bodytext90">
    <w:name w:val="Body text (9)"/>
    <w:basedOn w:val="Normal"/>
    <w:link w:val="Bodytext9"/>
    <w:rsid w:val="005E69DD"/>
    <w:pPr>
      <w:widowControl w:val="0"/>
      <w:shd w:val="clear" w:color="auto" w:fill="FFFFFF"/>
      <w:spacing w:after="0" w:line="381" w:lineRule="exact"/>
      <w:ind w:firstLine="500"/>
      <w:jc w:val="both"/>
    </w:pPr>
    <w:rPr>
      <w:spacing w:val="6"/>
      <w:sz w:val="23"/>
      <w:szCs w:val="23"/>
    </w:rPr>
  </w:style>
  <w:style w:type="paragraph" w:customStyle="1" w:styleId="Footnote40">
    <w:name w:val="Footnote (4)"/>
    <w:basedOn w:val="Normal"/>
    <w:link w:val="Footnote4"/>
    <w:rsid w:val="005E69DD"/>
    <w:pPr>
      <w:widowControl w:val="0"/>
      <w:shd w:val="clear" w:color="auto" w:fill="FFFFFF"/>
      <w:spacing w:before="120" w:after="120" w:line="240" w:lineRule="atLeast"/>
      <w:ind w:firstLine="500"/>
      <w:jc w:val="both"/>
    </w:pPr>
    <w:rPr>
      <w:b/>
      <w:bCs/>
      <w:spacing w:val="8"/>
      <w:sz w:val="21"/>
      <w:szCs w:val="21"/>
    </w:rPr>
  </w:style>
  <w:style w:type="paragraph" w:customStyle="1" w:styleId="Heading60">
    <w:name w:val="Heading #6"/>
    <w:basedOn w:val="Normal"/>
    <w:link w:val="Heading6"/>
    <w:rsid w:val="005E69DD"/>
    <w:pPr>
      <w:widowControl w:val="0"/>
      <w:shd w:val="clear" w:color="auto" w:fill="FFFFFF"/>
      <w:spacing w:before="120" w:after="0" w:line="279" w:lineRule="exact"/>
      <w:jc w:val="both"/>
      <w:outlineLvl w:val="5"/>
    </w:pPr>
    <w:rPr>
      <w:spacing w:val="4"/>
      <w:sz w:val="22"/>
    </w:rPr>
  </w:style>
  <w:style w:type="paragraph" w:customStyle="1" w:styleId="Bodytext101">
    <w:name w:val="Body text (10)"/>
    <w:basedOn w:val="Normal"/>
    <w:link w:val="Bodytext100"/>
    <w:rsid w:val="005E69DD"/>
    <w:pPr>
      <w:widowControl w:val="0"/>
      <w:shd w:val="clear" w:color="auto" w:fill="FFFFFF"/>
      <w:spacing w:after="60" w:line="240" w:lineRule="atLeast"/>
      <w:jc w:val="right"/>
    </w:pPr>
    <w:rPr>
      <w:b/>
      <w:bCs/>
      <w:spacing w:val="10"/>
      <w:sz w:val="21"/>
      <w:szCs w:val="21"/>
    </w:rPr>
  </w:style>
  <w:style w:type="paragraph" w:customStyle="1" w:styleId="Tablecaption0">
    <w:name w:val="Table caption"/>
    <w:basedOn w:val="Normal"/>
    <w:link w:val="Tablecaption"/>
    <w:rsid w:val="005E69DD"/>
    <w:pPr>
      <w:widowControl w:val="0"/>
      <w:shd w:val="clear" w:color="auto" w:fill="FFFFFF"/>
      <w:spacing w:after="0" w:line="240" w:lineRule="atLeast"/>
      <w:jc w:val="both"/>
    </w:pPr>
    <w:rPr>
      <w:spacing w:val="3"/>
      <w:sz w:val="22"/>
    </w:rPr>
  </w:style>
  <w:style w:type="paragraph" w:customStyle="1" w:styleId="Headerorfooter50">
    <w:name w:val="Header or footer (5)"/>
    <w:basedOn w:val="Normal"/>
    <w:link w:val="Headerorfooter5"/>
    <w:rsid w:val="005E69DD"/>
    <w:pPr>
      <w:widowControl w:val="0"/>
      <w:shd w:val="clear" w:color="auto" w:fill="FFFFFF"/>
      <w:spacing w:after="0" w:line="203" w:lineRule="exact"/>
      <w:jc w:val="both"/>
    </w:pPr>
    <w:rPr>
      <w:spacing w:val="6"/>
      <w:sz w:val="15"/>
      <w:szCs w:val="15"/>
    </w:rPr>
  </w:style>
  <w:style w:type="paragraph" w:customStyle="1" w:styleId="Headerorfooter60">
    <w:name w:val="Header or footer (6)"/>
    <w:basedOn w:val="Normal"/>
    <w:link w:val="Headerorfooter6"/>
    <w:rsid w:val="005E69DD"/>
    <w:pPr>
      <w:widowControl w:val="0"/>
      <w:shd w:val="clear" w:color="auto" w:fill="FFFFFF"/>
      <w:spacing w:after="0" w:line="314" w:lineRule="exact"/>
    </w:pPr>
    <w:rPr>
      <w:b/>
      <w:bCs/>
      <w:spacing w:val="7"/>
    </w:rPr>
  </w:style>
  <w:style w:type="paragraph" w:customStyle="1" w:styleId="Heading620">
    <w:name w:val="Heading #6 (2)"/>
    <w:basedOn w:val="Normal"/>
    <w:link w:val="Heading62"/>
    <w:rsid w:val="005E69DD"/>
    <w:pPr>
      <w:widowControl w:val="0"/>
      <w:shd w:val="clear" w:color="auto" w:fill="FFFFFF"/>
      <w:spacing w:after="480" w:line="273" w:lineRule="exact"/>
      <w:jc w:val="both"/>
      <w:outlineLvl w:val="5"/>
    </w:pPr>
    <w:rPr>
      <w:i/>
      <w:iCs/>
      <w:spacing w:val="2"/>
      <w:sz w:val="22"/>
    </w:rPr>
  </w:style>
  <w:style w:type="paragraph" w:customStyle="1" w:styleId="Heading50">
    <w:name w:val="Heading #5"/>
    <w:basedOn w:val="Normal"/>
    <w:link w:val="Heading5"/>
    <w:rsid w:val="005E69DD"/>
    <w:pPr>
      <w:widowControl w:val="0"/>
      <w:shd w:val="clear" w:color="auto" w:fill="FFFFFF"/>
      <w:spacing w:before="60" w:after="0" w:line="396" w:lineRule="exact"/>
      <w:jc w:val="both"/>
      <w:outlineLvl w:val="4"/>
    </w:pPr>
    <w:rPr>
      <w:spacing w:val="4"/>
      <w:sz w:val="22"/>
    </w:rPr>
  </w:style>
  <w:style w:type="paragraph" w:customStyle="1" w:styleId="Headerorfooter70">
    <w:name w:val="Header or footer (7)"/>
    <w:basedOn w:val="Normal"/>
    <w:link w:val="Headerorfooter7"/>
    <w:rsid w:val="005E69DD"/>
    <w:pPr>
      <w:widowControl w:val="0"/>
      <w:shd w:val="clear" w:color="auto" w:fill="FFFFFF"/>
      <w:spacing w:after="0" w:line="240" w:lineRule="atLeast"/>
      <w:jc w:val="right"/>
    </w:pPr>
    <w:rPr>
      <w:spacing w:val="8"/>
    </w:rPr>
  </w:style>
  <w:style w:type="paragraph" w:customStyle="1" w:styleId="Bodytext110">
    <w:name w:val="Body text (11)"/>
    <w:basedOn w:val="Normal"/>
    <w:link w:val="Bodytext11"/>
    <w:rsid w:val="005E69DD"/>
    <w:pPr>
      <w:widowControl w:val="0"/>
      <w:shd w:val="clear" w:color="auto" w:fill="FFFFFF"/>
      <w:spacing w:after="780" w:line="251" w:lineRule="exact"/>
      <w:ind w:hanging="460"/>
    </w:pPr>
    <w:rPr>
      <w:i/>
      <w:iCs/>
      <w:spacing w:val="3"/>
    </w:rPr>
  </w:style>
  <w:style w:type="paragraph" w:customStyle="1" w:styleId="Headerorfooter80">
    <w:name w:val="Header or footer (8)"/>
    <w:basedOn w:val="Normal"/>
    <w:link w:val="Headerorfooter8"/>
    <w:rsid w:val="005E69DD"/>
    <w:pPr>
      <w:widowControl w:val="0"/>
      <w:shd w:val="clear" w:color="auto" w:fill="FFFFFF"/>
      <w:spacing w:after="0" w:line="240" w:lineRule="atLeast"/>
    </w:pPr>
    <w:rPr>
      <w:b/>
      <w:bCs/>
      <w:i/>
      <w:iCs/>
      <w:spacing w:val="18"/>
      <w:sz w:val="19"/>
      <w:szCs w:val="19"/>
    </w:rPr>
  </w:style>
  <w:style w:type="paragraph" w:customStyle="1" w:styleId="Bodytext120">
    <w:name w:val="Body text (12)"/>
    <w:basedOn w:val="Normal"/>
    <w:link w:val="Bodytext12"/>
    <w:rsid w:val="005E69DD"/>
    <w:pPr>
      <w:widowControl w:val="0"/>
      <w:shd w:val="clear" w:color="auto" w:fill="FFFFFF"/>
      <w:spacing w:after="0" w:line="240" w:lineRule="atLeast"/>
      <w:jc w:val="right"/>
    </w:pPr>
    <w:rPr>
      <w:spacing w:val="3"/>
    </w:rPr>
  </w:style>
  <w:style w:type="paragraph" w:customStyle="1" w:styleId="Heading40">
    <w:name w:val="Heading #4"/>
    <w:basedOn w:val="Normal"/>
    <w:link w:val="Heading4"/>
    <w:rsid w:val="005E69DD"/>
    <w:pPr>
      <w:widowControl w:val="0"/>
      <w:shd w:val="clear" w:color="auto" w:fill="FFFFFF"/>
      <w:spacing w:after="0" w:line="416" w:lineRule="exact"/>
      <w:jc w:val="both"/>
      <w:outlineLvl w:val="3"/>
    </w:pPr>
    <w:rPr>
      <w:spacing w:val="4"/>
      <w:sz w:val="22"/>
    </w:rPr>
  </w:style>
  <w:style w:type="paragraph" w:customStyle="1" w:styleId="Heading630">
    <w:name w:val="Heading #6 (3)"/>
    <w:basedOn w:val="Normal"/>
    <w:link w:val="Heading63"/>
    <w:rsid w:val="005E69DD"/>
    <w:pPr>
      <w:widowControl w:val="0"/>
      <w:shd w:val="clear" w:color="auto" w:fill="FFFFFF"/>
      <w:spacing w:after="0" w:line="240" w:lineRule="atLeast"/>
      <w:jc w:val="both"/>
      <w:outlineLvl w:val="5"/>
    </w:pPr>
    <w:rPr>
      <w:spacing w:val="5"/>
      <w:sz w:val="23"/>
      <w:szCs w:val="23"/>
    </w:rPr>
  </w:style>
  <w:style w:type="paragraph" w:customStyle="1" w:styleId="Bodytext130">
    <w:name w:val="Body text (13)"/>
    <w:basedOn w:val="Normal"/>
    <w:link w:val="Bodytext13"/>
    <w:rsid w:val="005E69DD"/>
    <w:pPr>
      <w:widowControl w:val="0"/>
      <w:shd w:val="clear" w:color="auto" w:fill="FFFFFF"/>
      <w:spacing w:after="0" w:line="240" w:lineRule="atLeast"/>
    </w:pPr>
    <w:rPr>
      <w:rFonts w:ascii="Arial" w:hAnsi="Arial" w:cs="Arial"/>
      <w:i/>
      <w:iCs/>
      <w:noProof/>
      <w:sz w:val="13"/>
      <w:szCs w:val="13"/>
    </w:rPr>
  </w:style>
  <w:style w:type="paragraph" w:customStyle="1" w:styleId="Heading220">
    <w:name w:val="Heading #2 (2)"/>
    <w:basedOn w:val="Normal"/>
    <w:link w:val="Heading22"/>
    <w:rsid w:val="005E69DD"/>
    <w:pPr>
      <w:widowControl w:val="0"/>
      <w:shd w:val="clear" w:color="auto" w:fill="FFFFFF"/>
      <w:spacing w:after="120" w:line="240" w:lineRule="atLeast"/>
      <w:jc w:val="both"/>
      <w:outlineLvl w:val="1"/>
    </w:pPr>
    <w:rPr>
      <w:spacing w:val="4"/>
      <w:sz w:val="23"/>
      <w:szCs w:val="23"/>
    </w:rPr>
  </w:style>
  <w:style w:type="paragraph" w:customStyle="1" w:styleId="DefaultParagraphFontParaCharCharCharCharChar">
    <w:name w:val="Default Paragraph Font Para Char Char Char Char Char"/>
    <w:autoRedefine/>
    <w:rsid w:val="005E69DD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rsid w:val="005E69DD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val="vi-VN" w:eastAsia="vi-VN"/>
    </w:rPr>
  </w:style>
  <w:style w:type="character" w:customStyle="1" w:styleId="FootnoteTextChar">
    <w:name w:val="Footnote Text Char"/>
    <w:basedOn w:val="DefaultParagraphFont"/>
    <w:link w:val="FootnoteText"/>
    <w:rsid w:val="005E69DD"/>
    <w:rPr>
      <w:rFonts w:ascii="Courier New" w:eastAsia="Courier New" w:hAnsi="Courier New" w:cs="Times New Roman"/>
      <w:color w:val="000000"/>
      <w:sz w:val="20"/>
      <w:szCs w:val="20"/>
      <w:lang w:val="vi-VN" w:eastAsia="vi-VN"/>
    </w:rPr>
  </w:style>
  <w:style w:type="character" w:styleId="FootnoteReference">
    <w:name w:val="footnote reference"/>
    <w:rsid w:val="005E69DD"/>
    <w:rPr>
      <w:vertAlign w:val="superscript"/>
    </w:rPr>
  </w:style>
  <w:style w:type="table" w:styleId="TableGrid">
    <w:name w:val="Table Grid"/>
    <w:basedOn w:val="TableNormal"/>
    <w:rsid w:val="005E69DD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unhideWhenUsed/>
    <w:rsid w:val="005E69DD"/>
  </w:style>
  <w:style w:type="character" w:customStyle="1" w:styleId="Picturecaption2">
    <w:name w:val="Picture caption (2)_"/>
    <w:link w:val="Picturecaption20"/>
    <w:rsid w:val="005E69DD"/>
    <w:rPr>
      <w:spacing w:val="1"/>
      <w:sz w:val="25"/>
      <w:szCs w:val="25"/>
      <w:shd w:val="clear" w:color="auto" w:fill="FFFFFF"/>
    </w:rPr>
  </w:style>
  <w:style w:type="character" w:customStyle="1" w:styleId="BodytextSmallCaps">
    <w:name w:val="Body text + Small Caps"/>
    <w:rsid w:val="005E69DD"/>
    <w:rPr>
      <w:rFonts w:ascii="Times New Roman" w:hAnsi="Times New Roman" w:cs="Times New Roman"/>
      <w:smallCaps/>
      <w:spacing w:val="1"/>
      <w:sz w:val="25"/>
      <w:szCs w:val="25"/>
      <w:shd w:val="clear" w:color="auto" w:fill="FFFFFF"/>
    </w:rPr>
  </w:style>
  <w:style w:type="character" w:customStyle="1" w:styleId="Picturecaption5">
    <w:name w:val="Picture caption (5)_"/>
    <w:link w:val="Picturecaption50"/>
    <w:rsid w:val="005E69DD"/>
    <w:rPr>
      <w:rFonts w:ascii="Constantia" w:hAnsi="Constantia" w:cs="Constantia"/>
      <w:spacing w:val="4"/>
      <w:sz w:val="13"/>
      <w:szCs w:val="13"/>
      <w:shd w:val="clear" w:color="auto" w:fill="FFFFFF"/>
    </w:rPr>
  </w:style>
  <w:style w:type="character" w:customStyle="1" w:styleId="Picturecaption3">
    <w:name w:val="Picture caption (3)_"/>
    <w:link w:val="Picturecaption30"/>
    <w:rsid w:val="005E69DD"/>
    <w:rPr>
      <w:rFonts w:ascii="Calibri" w:hAnsi="Calibri" w:cs="Calibri"/>
      <w:spacing w:val="4"/>
      <w:sz w:val="17"/>
      <w:szCs w:val="17"/>
      <w:shd w:val="clear" w:color="auto" w:fill="FFFFFF"/>
    </w:rPr>
  </w:style>
  <w:style w:type="character" w:customStyle="1" w:styleId="Picturecaption4">
    <w:name w:val="Picture caption (4)_"/>
    <w:link w:val="Picturecaption40"/>
    <w:rsid w:val="005E69DD"/>
    <w:rPr>
      <w:i/>
      <w:iCs/>
      <w:spacing w:val="1"/>
      <w:sz w:val="25"/>
      <w:szCs w:val="25"/>
      <w:shd w:val="clear" w:color="auto" w:fill="FFFFFF"/>
    </w:rPr>
  </w:style>
  <w:style w:type="character" w:customStyle="1" w:styleId="Picturecaption6">
    <w:name w:val="Picture caption (6)_"/>
    <w:link w:val="Picturecaption60"/>
    <w:rsid w:val="005E69DD"/>
    <w:rPr>
      <w:rFonts w:ascii="Calibri" w:hAnsi="Calibri" w:cs="Calibri"/>
      <w:spacing w:val="12"/>
      <w:sz w:val="15"/>
      <w:szCs w:val="15"/>
      <w:shd w:val="clear" w:color="auto" w:fill="FFFFFF"/>
    </w:rPr>
  </w:style>
  <w:style w:type="character" w:customStyle="1" w:styleId="Picturecaption7">
    <w:name w:val="Picture caption (7)_"/>
    <w:link w:val="Picturecaption70"/>
    <w:rsid w:val="005E69DD"/>
    <w:rPr>
      <w:rFonts w:ascii="Calibri" w:hAnsi="Calibri" w:cs="Calibri"/>
      <w:noProof/>
      <w:sz w:val="18"/>
      <w:szCs w:val="18"/>
      <w:shd w:val="clear" w:color="auto" w:fill="FFFFFF"/>
    </w:rPr>
  </w:style>
  <w:style w:type="character" w:customStyle="1" w:styleId="Picturecaption8">
    <w:name w:val="Picture caption (8)_"/>
    <w:link w:val="Picturecaption80"/>
    <w:rsid w:val="005E69DD"/>
    <w:rPr>
      <w:rFonts w:ascii="Calibri" w:hAnsi="Calibri" w:cs="Calibri"/>
      <w:noProof/>
      <w:sz w:val="16"/>
      <w:szCs w:val="16"/>
      <w:shd w:val="clear" w:color="auto" w:fill="FFFFFF"/>
    </w:rPr>
  </w:style>
  <w:style w:type="character" w:customStyle="1" w:styleId="Picturecaption9">
    <w:name w:val="Picture caption (9)_"/>
    <w:link w:val="Picturecaption90"/>
    <w:rsid w:val="005E69DD"/>
    <w:rPr>
      <w:b/>
      <w:bCs/>
      <w:spacing w:val="2"/>
      <w:sz w:val="14"/>
      <w:szCs w:val="14"/>
      <w:shd w:val="clear" w:color="auto" w:fill="FFFFFF"/>
    </w:rPr>
  </w:style>
  <w:style w:type="character" w:customStyle="1" w:styleId="Picturecaption10">
    <w:name w:val="Picture caption (10)_"/>
    <w:link w:val="Picturecaption100"/>
    <w:rsid w:val="005E69DD"/>
    <w:rPr>
      <w:b/>
      <w:bCs/>
      <w:spacing w:val="4"/>
      <w:sz w:val="15"/>
      <w:szCs w:val="15"/>
      <w:shd w:val="clear" w:color="auto" w:fill="FFFFFF"/>
    </w:rPr>
  </w:style>
  <w:style w:type="character" w:customStyle="1" w:styleId="Picturecaption11">
    <w:name w:val="Picture caption (11)_"/>
    <w:link w:val="Picturecaption110"/>
    <w:rsid w:val="005E69DD"/>
    <w:rPr>
      <w:b/>
      <w:bCs/>
      <w:spacing w:val="1"/>
      <w:sz w:val="15"/>
      <w:szCs w:val="15"/>
      <w:shd w:val="clear" w:color="auto" w:fill="FFFFFF"/>
    </w:rPr>
  </w:style>
  <w:style w:type="character" w:customStyle="1" w:styleId="Picturecaption12">
    <w:name w:val="Picture caption (12)_"/>
    <w:link w:val="Picturecaption120"/>
    <w:rsid w:val="005E69DD"/>
    <w:rPr>
      <w:rFonts w:ascii="Microsoft Sans Serif" w:hAnsi="Microsoft Sans Serif" w:cs="Microsoft Sans Serif"/>
      <w:spacing w:val="3"/>
      <w:sz w:val="23"/>
      <w:szCs w:val="23"/>
      <w:shd w:val="clear" w:color="auto" w:fill="FFFFFF"/>
    </w:rPr>
  </w:style>
  <w:style w:type="character" w:customStyle="1" w:styleId="Picturecaption13">
    <w:name w:val="Picture caption (13)_"/>
    <w:link w:val="Picturecaption130"/>
    <w:rsid w:val="005E69DD"/>
    <w:rPr>
      <w:rFonts w:ascii="Microsoft Sans Serif" w:hAnsi="Microsoft Sans Serif" w:cs="Microsoft Sans Serif"/>
      <w:spacing w:val="6"/>
      <w:sz w:val="10"/>
      <w:szCs w:val="10"/>
      <w:shd w:val="clear" w:color="auto" w:fill="FFFFFF"/>
    </w:rPr>
  </w:style>
  <w:style w:type="character" w:customStyle="1" w:styleId="Picturecaption14">
    <w:name w:val="Picture caption (14)_"/>
    <w:link w:val="Picturecaption140"/>
    <w:rsid w:val="005E69DD"/>
    <w:rPr>
      <w:rFonts w:ascii="Arial" w:hAnsi="Arial" w:cs="Arial"/>
      <w:b/>
      <w:bCs/>
      <w:spacing w:val="1"/>
      <w:sz w:val="18"/>
      <w:szCs w:val="18"/>
      <w:shd w:val="clear" w:color="auto" w:fill="FFFFFF"/>
    </w:rPr>
  </w:style>
  <w:style w:type="character" w:customStyle="1" w:styleId="Picturecaption15">
    <w:name w:val="Picture caption (15)_"/>
    <w:link w:val="Picturecaption150"/>
    <w:rsid w:val="005E69DD"/>
    <w:rPr>
      <w:rFonts w:ascii="Calibri" w:hAnsi="Calibri" w:cs="Calibri"/>
      <w:b/>
      <w:bCs/>
      <w:spacing w:val="14"/>
      <w:sz w:val="17"/>
      <w:szCs w:val="17"/>
      <w:shd w:val="clear" w:color="auto" w:fill="FFFFFF"/>
    </w:rPr>
  </w:style>
  <w:style w:type="character" w:customStyle="1" w:styleId="Tablecaption3">
    <w:name w:val="Table caption (3)_"/>
    <w:link w:val="Tablecaption30"/>
    <w:rsid w:val="005E69DD"/>
    <w:rPr>
      <w:i/>
      <w:iCs/>
      <w:spacing w:val="1"/>
      <w:sz w:val="25"/>
      <w:szCs w:val="25"/>
      <w:shd w:val="clear" w:color="auto" w:fill="FFFFFF"/>
    </w:rPr>
  </w:style>
  <w:style w:type="paragraph" w:customStyle="1" w:styleId="Picturecaption20">
    <w:name w:val="Picture caption (2)"/>
    <w:basedOn w:val="Normal"/>
    <w:link w:val="Picturecaption2"/>
    <w:rsid w:val="005E69DD"/>
    <w:pPr>
      <w:widowControl w:val="0"/>
      <w:shd w:val="clear" w:color="auto" w:fill="FFFFFF"/>
      <w:spacing w:after="0" w:line="240" w:lineRule="atLeast"/>
    </w:pPr>
    <w:rPr>
      <w:spacing w:val="1"/>
      <w:sz w:val="25"/>
      <w:szCs w:val="25"/>
    </w:rPr>
  </w:style>
  <w:style w:type="paragraph" w:customStyle="1" w:styleId="Picturecaption50">
    <w:name w:val="Picture caption (5)"/>
    <w:basedOn w:val="Normal"/>
    <w:link w:val="Picturecaption5"/>
    <w:rsid w:val="005E69DD"/>
    <w:pPr>
      <w:widowControl w:val="0"/>
      <w:shd w:val="clear" w:color="auto" w:fill="FFFFFF"/>
      <w:spacing w:after="0" w:line="226" w:lineRule="exact"/>
      <w:jc w:val="right"/>
    </w:pPr>
    <w:rPr>
      <w:rFonts w:ascii="Constantia" w:hAnsi="Constantia" w:cs="Constantia"/>
      <w:spacing w:val="4"/>
      <w:sz w:val="13"/>
      <w:szCs w:val="13"/>
    </w:rPr>
  </w:style>
  <w:style w:type="paragraph" w:customStyle="1" w:styleId="Picturecaption30">
    <w:name w:val="Picture caption (3)"/>
    <w:basedOn w:val="Normal"/>
    <w:link w:val="Picturecaption3"/>
    <w:rsid w:val="005E69DD"/>
    <w:pPr>
      <w:widowControl w:val="0"/>
      <w:shd w:val="clear" w:color="auto" w:fill="FFFFFF"/>
      <w:spacing w:after="0" w:line="149" w:lineRule="exact"/>
    </w:pPr>
    <w:rPr>
      <w:rFonts w:ascii="Calibri" w:hAnsi="Calibri" w:cs="Calibri"/>
      <w:spacing w:val="4"/>
      <w:sz w:val="17"/>
      <w:szCs w:val="17"/>
    </w:rPr>
  </w:style>
  <w:style w:type="paragraph" w:customStyle="1" w:styleId="Picturecaption40">
    <w:name w:val="Picture caption (4)"/>
    <w:basedOn w:val="Normal"/>
    <w:link w:val="Picturecaption4"/>
    <w:rsid w:val="005E69DD"/>
    <w:pPr>
      <w:widowControl w:val="0"/>
      <w:shd w:val="clear" w:color="auto" w:fill="FFFFFF"/>
      <w:spacing w:after="0" w:line="240" w:lineRule="atLeast"/>
    </w:pPr>
    <w:rPr>
      <w:i/>
      <w:iCs/>
      <w:spacing w:val="1"/>
      <w:sz w:val="25"/>
      <w:szCs w:val="25"/>
    </w:rPr>
  </w:style>
  <w:style w:type="paragraph" w:customStyle="1" w:styleId="Picturecaption60">
    <w:name w:val="Picture caption (6)"/>
    <w:basedOn w:val="Normal"/>
    <w:link w:val="Picturecaption6"/>
    <w:rsid w:val="005E69DD"/>
    <w:pPr>
      <w:widowControl w:val="0"/>
      <w:shd w:val="clear" w:color="auto" w:fill="FFFFFF"/>
      <w:spacing w:after="0" w:line="240" w:lineRule="atLeast"/>
      <w:jc w:val="right"/>
    </w:pPr>
    <w:rPr>
      <w:rFonts w:ascii="Calibri" w:hAnsi="Calibri" w:cs="Calibri"/>
      <w:spacing w:val="12"/>
      <w:sz w:val="15"/>
      <w:szCs w:val="15"/>
    </w:rPr>
  </w:style>
  <w:style w:type="paragraph" w:customStyle="1" w:styleId="Picturecaption70">
    <w:name w:val="Picture caption (7)"/>
    <w:basedOn w:val="Normal"/>
    <w:link w:val="Picturecaption7"/>
    <w:rsid w:val="005E69DD"/>
    <w:pPr>
      <w:widowControl w:val="0"/>
      <w:shd w:val="clear" w:color="auto" w:fill="FFFFFF"/>
      <w:spacing w:after="0" w:line="240" w:lineRule="atLeast"/>
    </w:pPr>
    <w:rPr>
      <w:rFonts w:ascii="Calibri" w:hAnsi="Calibri" w:cs="Calibri"/>
      <w:noProof/>
      <w:sz w:val="18"/>
      <w:szCs w:val="18"/>
    </w:rPr>
  </w:style>
  <w:style w:type="paragraph" w:customStyle="1" w:styleId="Picturecaption80">
    <w:name w:val="Picture caption (8)"/>
    <w:basedOn w:val="Normal"/>
    <w:link w:val="Picturecaption8"/>
    <w:rsid w:val="005E69DD"/>
    <w:pPr>
      <w:widowControl w:val="0"/>
      <w:shd w:val="clear" w:color="auto" w:fill="FFFFFF"/>
      <w:spacing w:after="0" w:line="240" w:lineRule="atLeast"/>
    </w:pPr>
    <w:rPr>
      <w:rFonts w:ascii="Calibri" w:hAnsi="Calibri" w:cs="Calibri"/>
      <w:noProof/>
      <w:sz w:val="16"/>
      <w:szCs w:val="16"/>
    </w:rPr>
  </w:style>
  <w:style w:type="paragraph" w:customStyle="1" w:styleId="Picturecaption90">
    <w:name w:val="Picture caption (9)"/>
    <w:basedOn w:val="Normal"/>
    <w:link w:val="Picturecaption9"/>
    <w:rsid w:val="005E69DD"/>
    <w:pPr>
      <w:widowControl w:val="0"/>
      <w:shd w:val="clear" w:color="auto" w:fill="FFFFFF"/>
      <w:spacing w:after="0" w:line="250" w:lineRule="exact"/>
      <w:jc w:val="right"/>
    </w:pPr>
    <w:rPr>
      <w:b/>
      <w:bCs/>
      <w:spacing w:val="2"/>
      <w:sz w:val="14"/>
      <w:szCs w:val="14"/>
    </w:rPr>
  </w:style>
  <w:style w:type="paragraph" w:customStyle="1" w:styleId="Picturecaption100">
    <w:name w:val="Picture caption (10)"/>
    <w:basedOn w:val="Normal"/>
    <w:link w:val="Picturecaption10"/>
    <w:rsid w:val="005E69DD"/>
    <w:pPr>
      <w:widowControl w:val="0"/>
      <w:shd w:val="clear" w:color="auto" w:fill="FFFFFF"/>
      <w:spacing w:after="0" w:line="240" w:lineRule="atLeast"/>
    </w:pPr>
    <w:rPr>
      <w:b/>
      <w:bCs/>
      <w:spacing w:val="4"/>
      <w:sz w:val="15"/>
      <w:szCs w:val="15"/>
    </w:rPr>
  </w:style>
  <w:style w:type="paragraph" w:customStyle="1" w:styleId="Picturecaption110">
    <w:name w:val="Picture caption (11)"/>
    <w:basedOn w:val="Normal"/>
    <w:link w:val="Picturecaption11"/>
    <w:rsid w:val="005E69DD"/>
    <w:pPr>
      <w:widowControl w:val="0"/>
      <w:shd w:val="clear" w:color="auto" w:fill="FFFFFF"/>
      <w:spacing w:after="0" w:line="240" w:lineRule="atLeast"/>
    </w:pPr>
    <w:rPr>
      <w:b/>
      <w:bCs/>
      <w:spacing w:val="1"/>
      <w:sz w:val="15"/>
      <w:szCs w:val="15"/>
    </w:rPr>
  </w:style>
  <w:style w:type="paragraph" w:customStyle="1" w:styleId="Picturecaption120">
    <w:name w:val="Picture caption (12)"/>
    <w:basedOn w:val="Normal"/>
    <w:link w:val="Picturecaption12"/>
    <w:rsid w:val="005E69DD"/>
    <w:pPr>
      <w:widowControl w:val="0"/>
      <w:shd w:val="clear" w:color="auto" w:fill="FFFFFF"/>
      <w:spacing w:after="120" w:line="240" w:lineRule="atLeast"/>
    </w:pPr>
    <w:rPr>
      <w:rFonts w:ascii="Microsoft Sans Serif" w:hAnsi="Microsoft Sans Serif" w:cs="Microsoft Sans Serif"/>
      <w:spacing w:val="3"/>
      <w:sz w:val="23"/>
      <w:szCs w:val="23"/>
    </w:rPr>
  </w:style>
  <w:style w:type="paragraph" w:customStyle="1" w:styleId="Picturecaption130">
    <w:name w:val="Picture caption (13)"/>
    <w:basedOn w:val="Normal"/>
    <w:link w:val="Picturecaption13"/>
    <w:rsid w:val="005E69DD"/>
    <w:pPr>
      <w:widowControl w:val="0"/>
      <w:shd w:val="clear" w:color="auto" w:fill="FFFFFF"/>
      <w:spacing w:before="120" w:after="0" w:line="240" w:lineRule="atLeast"/>
      <w:jc w:val="both"/>
    </w:pPr>
    <w:rPr>
      <w:rFonts w:ascii="Microsoft Sans Serif" w:hAnsi="Microsoft Sans Serif" w:cs="Microsoft Sans Serif"/>
      <w:spacing w:val="6"/>
      <w:sz w:val="10"/>
      <w:szCs w:val="10"/>
    </w:rPr>
  </w:style>
  <w:style w:type="paragraph" w:customStyle="1" w:styleId="Picturecaption140">
    <w:name w:val="Picture caption (14)"/>
    <w:basedOn w:val="Normal"/>
    <w:link w:val="Picturecaption14"/>
    <w:rsid w:val="005E69DD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pacing w:val="1"/>
      <w:sz w:val="18"/>
      <w:szCs w:val="18"/>
    </w:rPr>
  </w:style>
  <w:style w:type="paragraph" w:customStyle="1" w:styleId="Picturecaption150">
    <w:name w:val="Picture caption (15)"/>
    <w:basedOn w:val="Normal"/>
    <w:link w:val="Picturecaption15"/>
    <w:rsid w:val="005E69DD"/>
    <w:pPr>
      <w:widowControl w:val="0"/>
      <w:shd w:val="clear" w:color="auto" w:fill="FFFFFF"/>
      <w:spacing w:before="120" w:after="120" w:line="240" w:lineRule="atLeast"/>
      <w:jc w:val="center"/>
    </w:pPr>
    <w:rPr>
      <w:rFonts w:ascii="Calibri" w:hAnsi="Calibri" w:cs="Calibri"/>
      <w:b/>
      <w:bCs/>
      <w:spacing w:val="14"/>
      <w:sz w:val="17"/>
      <w:szCs w:val="17"/>
    </w:rPr>
  </w:style>
  <w:style w:type="paragraph" w:customStyle="1" w:styleId="Tablecaption30">
    <w:name w:val="Table caption (3)"/>
    <w:basedOn w:val="Normal"/>
    <w:link w:val="Tablecaption3"/>
    <w:rsid w:val="005E69DD"/>
    <w:pPr>
      <w:widowControl w:val="0"/>
      <w:shd w:val="clear" w:color="auto" w:fill="FFFFFF"/>
      <w:spacing w:before="120" w:after="0" w:line="298" w:lineRule="exact"/>
      <w:jc w:val="center"/>
    </w:pPr>
    <w:rPr>
      <w:i/>
      <w:iCs/>
      <w:spacing w:val="1"/>
      <w:sz w:val="25"/>
      <w:szCs w:val="25"/>
    </w:rPr>
  </w:style>
  <w:style w:type="table" w:customStyle="1" w:styleId="TableGrid1">
    <w:name w:val="Table Grid1"/>
    <w:basedOn w:val="TableNormal"/>
    <w:next w:val="TableGrid"/>
    <w:rsid w:val="005E69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unhideWhenUsed/>
    <w:rsid w:val="005E69DD"/>
  </w:style>
  <w:style w:type="table" w:customStyle="1" w:styleId="TableGrid2">
    <w:name w:val="Table Grid2"/>
    <w:basedOn w:val="TableNormal"/>
    <w:next w:val="TableGrid"/>
    <w:rsid w:val="005E69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semiHidden/>
    <w:unhideWhenUsed/>
    <w:rsid w:val="005E69DD"/>
  </w:style>
  <w:style w:type="character" w:customStyle="1" w:styleId="Bodytext8Italic">
    <w:name w:val="Body text (8) + Italic"/>
    <w:rsid w:val="005E69DD"/>
    <w:rPr>
      <w:rFonts w:ascii="Times New Roman" w:hAnsi="Times New Roman" w:cs="Times New Roman"/>
      <w:i/>
      <w:iCs/>
      <w:spacing w:val="7"/>
      <w:sz w:val="21"/>
      <w:szCs w:val="21"/>
      <w:shd w:val="clear" w:color="auto" w:fill="FFFFFF"/>
    </w:rPr>
  </w:style>
  <w:style w:type="character" w:customStyle="1" w:styleId="Bodytext31">
    <w:name w:val="Body text3"/>
    <w:rsid w:val="005E69DD"/>
    <w:rPr>
      <w:rFonts w:ascii="Times New Roman" w:hAnsi="Times New Roman" w:cs="Times New Roman"/>
      <w:spacing w:val="-2"/>
      <w:sz w:val="26"/>
      <w:szCs w:val="26"/>
      <w:shd w:val="clear" w:color="auto" w:fill="FFFFFF"/>
    </w:rPr>
  </w:style>
  <w:style w:type="character" w:customStyle="1" w:styleId="Bodytext21">
    <w:name w:val="Body text2"/>
    <w:rsid w:val="005E69DD"/>
    <w:rPr>
      <w:rFonts w:ascii="Times New Roman" w:hAnsi="Times New Roman" w:cs="Times New Roman"/>
      <w:spacing w:val="-2"/>
      <w:sz w:val="26"/>
      <w:szCs w:val="26"/>
      <w:u w:val="single"/>
      <w:shd w:val="clear" w:color="auto" w:fill="FFFFFF"/>
    </w:rPr>
  </w:style>
  <w:style w:type="character" w:customStyle="1" w:styleId="Bodytext32">
    <w:name w:val="Body text (3)2"/>
    <w:rsid w:val="005E69DD"/>
    <w:rPr>
      <w:rFonts w:ascii="Times New Roman" w:hAnsi="Times New Roman" w:cs="Times New Roman"/>
      <w:b/>
      <w:bCs/>
      <w:spacing w:val="2"/>
      <w:sz w:val="26"/>
      <w:szCs w:val="26"/>
      <w:u w:val="single"/>
      <w:shd w:val="clear" w:color="auto" w:fill="FFFFFF"/>
    </w:rPr>
  </w:style>
  <w:style w:type="character" w:customStyle="1" w:styleId="Bodytext11Spacing4pt">
    <w:name w:val="Body text (11) + Spacing 4 pt"/>
    <w:rsid w:val="005E69DD"/>
    <w:rPr>
      <w:rFonts w:ascii="Constantia" w:hAnsi="Constantia" w:cs="Constantia"/>
      <w:i/>
      <w:iCs/>
      <w:spacing w:val="81"/>
      <w:sz w:val="23"/>
      <w:szCs w:val="23"/>
      <w:shd w:val="clear" w:color="auto" w:fill="FFFFFF"/>
    </w:rPr>
  </w:style>
  <w:style w:type="character" w:customStyle="1" w:styleId="Bodytext12NotItalic">
    <w:name w:val="Body text (12) + Not Italic"/>
    <w:rsid w:val="005E69DD"/>
    <w:rPr>
      <w:rFonts w:ascii="Times New Roman" w:hAnsi="Times New Roman" w:cs="Times New Roman"/>
      <w:i/>
      <w:iCs/>
      <w:spacing w:val="3"/>
      <w:sz w:val="21"/>
      <w:szCs w:val="21"/>
      <w:shd w:val="clear" w:color="auto" w:fill="FFFFFF"/>
    </w:rPr>
  </w:style>
  <w:style w:type="character" w:customStyle="1" w:styleId="Bodytext8Spacing2pt">
    <w:name w:val="Body text (8) + Spacing 2 pt"/>
    <w:rsid w:val="005E69DD"/>
    <w:rPr>
      <w:rFonts w:ascii="Times New Roman" w:hAnsi="Times New Roman" w:cs="Times New Roman"/>
      <w:spacing w:val="50"/>
      <w:sz w:val="21"/>
      <w:szCs w:val="21"/>
      <w:shd w:val="clear" w:color="auto" w:fill="FFFFFF"/>
    </w:rPr>
  </w:style>
  <w:style w:type="character" w:customStyle="1" w:styleId="Bodytext14">
    <w:name w:val="Body text (14)_"/>
    <w:link w:val="Bodytext140"/>
    <w:rsid w:val="005E69DD"/>
    <w:rPr>
      <w:b/>
      <w:bCs/>
      <w:spacing w:val="-3"/>
      <w:sz w:val="19"/>
      <w:szCs w:val="19"/>
      <w:shd w:val="clear" w:color="auto" w:fill="FFFFFF"/>
    </w:rPr>
  </w:style>
  <w:style w:type="character" w:customStyle="1" w:styleId="Bodytext14Spacing1pt">
    <w:name w:val="Body text (14) + Spacing 1 pt"/>
    <w:rsid w:val="005E69DD"/>
    <w:rPr>
      <w:b/>
      <w:bCs/>
      <w:spacing w:val="22"/>
      <w:sz w:val="19"/>
      <w:szCs w:val="19"/>
      <w:shd w:val="clear" w:color="auto" w:fill="FFFFFF"/>
    </w:rPr>
  </w:style>
  <w:style w:type="character" w:customStyle="1" w:styleId="Bodytext15">
    <w:name w:val="Body text (15)_"/>
    <w:link w:val="Bodytext150"/>
    <w:rsid w:val="005E69DD"/>
    <w:rPr>
      <w:b/>
      <w:bCs/>
      <w:i/>
      <w:iCs/>
      <w:sz w:val="21"/>
      <w:szCs w:val="21"/>
      <w:shd w:val="clear" w:color="auto" w:fill="FFFFFF"/>
    </w:rPr>
  </w:style>
  <w:style w:type="character" w:customStyle="1" w:styleId="Bodytext16">
    <w:name w:val="Body text (16)_"/>
    <w:link w:val="Bodytext160"/>
    <w:rsid w:val="005E69DD"/>
    <w:rPr>
      <w:b/>
      <w:bCs/>
      <w:i/>
      <w:iCs/>
      <w:sz w:val="21"/>
      <w:szCs w:val="21"/>
      <w:shd w:val="clear" w:color="auto" w:fill="FFFFFF"/>
    </w:rPr>
  </w:style>
  <w:style w:type="character" w:customStyle="1" w:styleId="Bodytext17">
    <w:name w:val="Body text (17)_"/>
    <w:link w:val="Bodytext170"/>
    <w:rsid w:val="005E69DD"/>
    <w:rPr>
      <w:b/>
      <w:bCs/>
      <w:spacing w:val="-4"/>
      <w:sz w:val="23"/>
      <w:szCs w:val="23"/>
      <w:shd w:val="clear" w:color="auto" w:fill="FFFFFF"/>
    </w:rPr>
  </w:style>
  <w:style w:type="character" w:customStyle="1" w:styleId="Tableofcontents3">
    <w:name w:val="Table of contents (3)_"/>
    <w:link w:val="Tableofcontents30"/>
    <w:rsid w:val="005E69DD"/>
    <w:rPr>
      <w:i/>
      <w:iCs/>
      <w:sz w:val="21"/>
      <w:szCs w:val="21"/>
      <w:shd w:val="clear" w:color="auto" w:fill="FFFFFF"/>
    </w:rPr>
  </w:style>
  <w:style w:type="character" w:customStyle="1" w:styleId="Tableofcontents3NotItalic">
    <w:name w:val="Table of contents (3) + Not Italic"/>
    <w:basedOn w:val="Tableofcontents3"/>
    <w:rsid w:val="005E69DD"/>
    <w:rPr>
      <w:i/>
      <w:iCs/>
      <w:sz w:val="21"/>
      <w:szCs w:val="21"/>
      <w:shd w:val="clear" w:color="auto" w:fill="FFFFFF"/>
    </w:rPr>
  </w:style>
  <w:style w:type="character" w:customStyle="1" w:styleId="Tableofcontents4">
    <w:name w:val="Table of contents (4)_"/>
    <w:link w:val="Tableofcontents40"/>
    <w:rsid w:val="005E69DD"/>
    <w:rPr>
      <w:b/>
      <w:bCs/>
      <w:spacing w:val="-3"/>
      <w:sz w:val="19"/>
      <w:szCs w:val="19"/>
      <w:shd w:val="clear" w:color="auto" w:fill="FFFFFF"/>
    </w:rPr>
  </w:style>
  <w:style w:type="character" w:customStyle="1" w:styleId="Tableofcontents4Spacing1pt">
    <w:name w:val="Table of contents (4) + Spacing 1 pt"/>
    <w:rsid w:val="005E69DD"/>
    <w:rPr>
      <w:b/>
      <w:bCs/>
      <w:spacing w:val="22"/>
      <w:sz w:val="19"/>
      <w:szCs w:val="19"/>
      <w:shd w:val="clear" w:color="auto" w:fill="FFFFFF"/>
    </w:rPr>
  </w:style>
  <w:style w:type="character" w:customStyle="1" w:styleId="Bodytext82">
    <w:name w:val="Body text (8)2"/>
    <w:rsid w:val="005E69DD"/>
    <w:rPr>
      <w:rFonts w:ascii="Times New Roman" w:hAnsi="Times New Roman" w:cs="Times New Roman"/>
      <w:spacing w:val="7"/>
      <w:sz w:val="21"/>
      <w:szCs w:val="21"/>
      <w:shd w:val="clear" w:color="auto" w:fill="FFFFFF"/>
    </w:rPr>
  </w:style>
  <w:style w:type="character" w:customStyle="1" w:styleId="Bodytext18">
    <w:name w:val="Body text (18)_"/>
    <w:link w:val="Bodytext180"/>
    <w:rsid w:val="005E69DD"/>
    <w:rPr>
      <w:b/>
      <w:bCs/>
      <w:spacing w:val="-4"/>
      <w:sz w:val="22"/>
      <w:shd w:val="clear" w:color="auto" w:fill="FFFFFF"/>
    </w:rPr>
  </w:style>
  <w:style w:type="character" w:customStyle="1" w:styleId="Bodytext19">
    <w:name w:val="Body text (19)_"/>
    <w:link w:val="Bodytext190"/>
    <w:rsid w:val="005E69DD"/>
    <w:rPr>
      <w:b/>
      <w:bCs/>
      <w:spacing w:val="3"/>
      <w:sz w:val="22"/>
      <w:shd w:val="clear" w:color="auto" w:fill="FFFFFF"/>
    </w:rPr>
  </w:style>
  <w:style w:type="character" w:customStyle="1" w:styleId="Bodytext200">
    <w:name w:val="Body text (20)_"/>
    <w:link w:val="Bodytext201"/>
    <w:rsid w:val="005E69DD"/>
    <w:rPr>
      <w:b/>
      <w:bCs/>
      <w:spacing w:val="7"/>
      <w:shd w:val="clear" w:color="auto" w:fill="FFFFFF"/>
    </w:rPr>
  </w:style>
  <w:style w:type="character" w:customStyle="1" w:styleId="Bodytext210">
    <w:name w:val="Body text (21)_"/>
    <w:link w:val="Bodytext211"/>
    <w:rsid w:val="005E69DD"/>
    <w:rPr>
      <w:b/>
      <w:bCs/>
      <w:spacing w:val="-2"/>
      <w:sz w:val="21"/>
      <w:szCs w:val="21"/>
      <w:shd w:val="clear" w:color="auto" w:fill="FFFFFF"/>
    </w:rPr>
  </w:style>
  <w:style w:type="character" w:customStyle="1" w:styleId="Bodytext18115pt">
    <w:name w:val="Body text (18) + 11.5 pt"/>
    <w:rsid w:val="005E69DD"/>
    <w:rPr>
      <w:b/>
      <w:bCs/>
      <w:spacing w:val="-4"/>
      <w:sz w:val="23"/>
      <w:szCs w:val="23"/>
      <w:shd w:val="clear" w:color="auto" w:fill="FFFFFF"/>
    </w:rPr>
  </w:style>
  <w:style w:type="character" w:customStyle="1" w:styleId="Bodytext22">
    <w:name w:val="Body text (22)_"/>
    <w:link w:val="Bodytext221"/>
    <w:rsid w:val="005E69DD"/>
    <w:rPr>
      <w:i/>
      <w:iCs/>
      <w:noProof/>
      <w:spacing w:val="-18"/>
      <w:sz w:val="9"/>
      <w:szCs w:val="9"/>
      <w:shd w:val="clear" w:color="auto" w:fill="FFFFFF"/>
    </w:rPr>
  </w:style>
  <w:style w:type="character" w:customStyle="1" w:styleId="Bodytext220">
    <w:name w:val="Body text (22)"/>
    <w:rsid w:val="005E69DD"/>
    <w:rPr>
      <w:i/>
      <w:iCs/>
      <w:noProof/>
      <w:spacing w:val="-18"/>
      <w:sz w:val="9"/>
      <w:szCs w:val="9"/>
      <w:u w:val="single"/>
      <w:shd w:val="clear" w:color="auto" w:fill="FFFFFF"/>
    </w:rPr>
  </w:style>
  <w:style w:type="character" w:customStyle="1" w:styleId="Bodytext23">
    <w:name w:val="Body text (23)_"/>
    <w:link w:val="Bodytext230"/>
    <w:rsid w:val="005E69DD"/>
    <w:rPr>
      <w:rFonts w:ascii="Constantia" w:hAnsi="Constantia" w:cs="Constantia"/>
      <w:noProof/>
      <w:shd w:val="clear" w:color="auto" w:fill="FFFFFF"/>
    </w:rPr>
  </w:style>
  <w:style w:type="character" w:customStyle="1" w:styleId="Bodytext23TimesNewRoman">
    <w:name w:val="Body text (23) + Times New Roman"/>
    <w:aliases w:val="11 pt"/>
    <w:rsid w:val="005E69DD"/>
    <w:rPr>
      <w:rFonts w:ascii="Times New Roman" w:hAnsi="Times New Roman" w:cs="Times New Roman"/>
      <w:noProof/>
      <w:sz w:val="22"/>
      <w:szCs w:val="22"/>
      <w:shd w:val="clear" w:color="auto" w:fill="FFFFFF"/>
    </w:rPr>
  </w:style>
  <w:style w:type="character" w:customStyle="1" w:styleId="Bodytext24">
    <w:name w:val="Body text (24)_"/>
    <w:link w:val="Bodytext240"/>
    <w:rsid w:val="005E69DD"/>
    <w:rPr>
      <w:rFonts w:ascii="Constantia" w:hAnsi="Constantia" w:cs="Constantia"/>
      <w:noProof/>
      <w:sz w:val="23"/>
      <w:szCs w:val="23"/>
      <w:shd w:val="clear" w:color="auto" w:fill="FFFFFF"/>
    </w:rPr>
  </w:style>
  <w:style w:type="paragraph" w:customStyle="1" w:styleId="Bodytext212">
    <w:name w:val="Body text (2)1"/>
    <w:basedOn w:val="Normal"/>
    <w:rsid w:val="005E69DD"/>
    <w:pPr>
      <w:widowControl w:val="0"/>
      <w:shd w:val="clear" w:color="auto" w:fill="FFFFFF"/>
      <w:spacing w:after="120" w:line="240" w:lineRule="atLeast"/>
      <w:jc w:val="center"/>
    </w:pPr>
    <w:rPr>
      <w:rFonts w:eastAsia="Courier New" w:cs="Times New Roman"/>
      <w:b/>
      <w:bCs/>
      <w:spacing w:val="1"/>
      <w:sz w:val="21"/>
      <w:szCs w:val="21"/>
    </w:rPr>
  </w:style>
  <w:style w:type="paragraph" w:customStyle="1" w:styleId="Bodytext310">
    <w:name w:val="Body text (3)1"/>
    <w:basedOn w:val="Normal"/>
    <w:rsid w:val="005E69DD"/>
    <w:pPr>
      <w:widowControl w:val="0"/>
      <w:shd w:val="clear" w:color="auto" w:fill="FFFFFF"/>
      <w:spacing w:before="120" w:after="360" w:line="240" w:lineRule="atLeast"/>
    </w:pPr>
    <w:rPr>
      <w:rFonts w:eastAsia="Courier New" w:cs="Times New Roman"/>
      <w:b/>
      <w:bCs/>
      <w:spacing w:val="2"/>
      <w:sz w:val="26"/>
      <w:szCs w:val="26"/>
    </w:rPr>
  </w:style>
  <w:style w:type="paragraph" w:customStyle="1" w:styleId="Bodytext41">
    <w:name w:val="Body text (4)1"/>
    <w:basedOn w:val="Normal"/>
    <w:rsid w:val="005E69DD"/>
    <w:pPr>
      <w:widowControl w:val="0"/>
      <w:shd w:val="clear" w:color="auto" w:fill="FFFFFF"/>
      <w:spacing w:before="360" w:after="720" w:line="240" w:lineRule="atLeast"/>
      <w:ind w:hanging="1760"/>
      <w:jc w:val="both"/>
    </w:pPr>
    <w:rPr>
      <w:rFonts w:eastAsia="Courier New" w:cs="Times New Roman"/>
      <w:i/>
      <w:iCs/>
      <w:spacing w:val="-3"/>
      <w:sz w:val="26"/>
      <w:szCs w:val="26"/>
    </w:rPr>
  </w:style>
  <w:style w:type="paragraph" w:customStyle="1" w:styleId="Bodytext81">
    <w:name w:val="Body text (8)1"/>
    <w:basedOn w:val="Normal"/>
    <w:rsid w:val="005E69DD"/>
    <w:pPr>
      <w:widowControl w:val="0"/>
      <w:shd w:val="clear" w:color="auto" w:fill="FFFFFF"/>
      <w:spacing w:before="60" w:after="60" w:line="240" w:lineRule="atLeast"/>
      <w:jc w:val="both"/>
    </w:pPr>
    <w:rPr>
      <w:rFonts w:eastAsia="Courier New" w:cs="Times New Roman"/>
      <w:sz w:val="21"/>
      <w:szCs w:val="21"/>
    </w:rPr>
  </w:style>
  <w:style w:type="paragraph" w:customStyle="1" w:styleId="Tablecaption1">
    <w:name w:val="Table caption1"/>
    <w:basedOn w:val="Normal"/>
    <w:rsid w:val="005E69DD"/>
    <w:pPr>
      <w:widowControl w:val="0"/>
      <w:shd w:val="clear" w:color="auto" w:fill="FFFFFF"/>
      <w:spacing w:after="60" w:line="240" w:lineRule="atLeast"/>
    </w:pPr>
    <w:rPr>
      <w:rFonts w:eastAsia="Courier New" w:cs="Times New Roman"/>
      <w:spacing w:val="-2"/>
      <w:sz w:val="26"/>
      <w:szCs w:val="26"/>
    </w:rPr>
  </w:style>
  <w:style w:type="paragraph" w:customStyle="1" w:styleId="Bodytext140">
    <w:name w:val="Body text (14)"/>
    <w:basedOn w:val="Normal"/>
    <w:link w:val="Bodytext14"/>
    <w:rsid w:val="005E69DD"/>
    <w:pPr>
      <w:widowControl w:val="0"/>
      <w:shd w:val="clear" w:color="auto" w:fill="FFFFFF"/>
      <w:spacing w:after="0" w:line="240" w:lineRule="atLeast"/>
      <w:jc w:val="both"/>
    </w:pPr>
    <w:rPr>
      <w:b/>
      <w:bCs/>
      <w:spacing w:val="-3"/>
      <w:sz w:val="19"/>
      <w:szCs w:val="19"/>
    </w:rPr>
  </w:style>
  <w:style w:type="paragraph" w:customStyle="1" w:styleId="Bodytext150">
    <w:name w:val="Body text (15)"/>
    <w:basedOn w:val="Normal"/>
    <w:link w:val="Bodytext15"/>
    <w:rsid w:val="005E69DD"/>
    <w:pPr>
      <w:widowControl w:val="0"/>
      <w:shd w:val="clear" w:color="auto" w:fill="FFFFFF"/>
      <w:spacing w:after="120" w:line="240" w:lineRule="atLeast"/>
      <w:jc w:val="both"/>
    </w:pPr>
    <w:rPr>
      <w:b/>
      <w:bCs/>
      <w:i/>
      <w:iCs/>
      <w:sz w:val="21"/>
      <w:szCs w:val="21"/>
    </w:rPr>
  </w:style>
  <w:style w:type="paragraph" w:customStyle="1" w:styleId="Bodytext160">
    <w:name w:val="Body text (16)"/>
    <w:basedOn w:val="Normal"/>
    <w:link w:val="Bodytext16"/>
    <w:rsid w:val="005E69DD"/>
    <w:pPr>
      <w:widowControl w:val="0"/>
      <w:shd w:val="clear" w:color="auto" w:fill="FFFFFF"/>
      <w:spacing w:after="120" w:line="240" w:lineRule="atLeast"/>
      <w:jc w:val="both"/>
    </w:pPr>
    <w:rPr>
      <w:b/>
      <w:bCs/>
      <w:i/>
      <w:iCs/>
      <w:sz w:val="21"/>
      <w:szCs w:val="21"/>
    </w:rPr>
  </w:style>
  <w:style w:type="paragraph" w:customStyle="1" w:styleId="Bodytext170">
    <w:name w:val="Body text (17)"/>
    <w:basedOn w:val="Normal"/>
    <w:link w:val="Bodytext17"/>
    <w:rsid w:val="005E69DD"/>
    <w:pPr>
      <w:widowControl w:val="0"/>
      <w:shd w:val="clear" w:color="auto" w:fill="FFFFFF"/>
      <w:spacing w:after="0" w:line="307" w:lineRule="exact"/>
      <w:jc w:val="both"/>
    </w:pPr>
    <w:rPr>
      <w:b/>
      <w:bCs/>
      <w:spacing w:val="-4"/>
      <w:sz w:val="23"/>
      <w:szCs w:val="23"/>
    </w:rPr>
  </w:style>
  <w:style w:type="paragraph" w:customStyle="1" w:styleId="Tableofcontents1">
    <w:name w:val="Table of contents1"/>
    <w:basedOn w:val="Normal"/>
    <w:rsid w:val="005E69DD"/>
    <w:pPr>
      <w:widowControl w:val="0"/>
      <w:shd w:val="clear" w:color="auto" w:fill="FFFFFF"/>
      <w:spacing w:after="0" w:line="240" w:lineRule="atLeast"/>
      <w:jc w:val="both"/>
    </w:pPr>
    <w:rPr>
      <w:rFonts w:eastAsia="Courier New" w:cs="Times New Roman"/>
      <w:sz w:val="21"/>
      <w:szCs w:val="21"/>
    </w:rPr>
  </w:style>
  <w:style w:type="paragraph" w:customStyle="1" w:styleId="Tableofcontents30">
    <w:name w:val="Table of contents (3)"/>
    <w:basedOn w:val="Normal"/>
    <w:link w:val="Tableofcontents3"/>
    <w:rsid w:val="005E69DD"/>
    <w:pPr>
      <w:widowControl w:val="0"/>
      <w:shd w:val="clear" w:color="auto" w:fill="FFFFFF"/>
      <w:spacing w:after="0" w:line="240" w:lineRule="atLeast"/>
      <w:jc w:val="both"/>
    </w:pPr>
    <w:rPr>
      <w:i/>
      <w:iCs/>
      <w:sz w:val="21"/>
      <w:szCs w:val="21"/>
    </w:rPr>
  </w:style>
  <w:style w:type="paragraph" w:customStyle="1" w:styleId="Tableofcontents40">
    <w:name w:val="Table of contents (4)"/>
    <w:basedOn w:val="Normal"/>
    <w:link w:val="Tableofcontents4"/>
    <w:rsid w:val="005E69DD"/>
    <w:pPr>
      <w:widowControl w:val="0"/>
      <w:shd w:val="clear" w:color="auto" w:fill="FFFFFF"/>
      <w:spacing w:after="120" w:line="240" w:lineRule="atLeast"/>
      <w:jc w:val="both"/>
    </w:pPr>
    <w:rPr>
      <w:b/>
      <w:bCs/>
      <w:spacing w:val="-3"/>
      <w:sz w:val="19"/>
      <w:szCs w:val="19"/>
    </w:rPr>
  </w:style>
  <w:style w:type="paragraph" w:customStyle="1" w:styleId="Bodytext180">
    <w:name w:val="Body text (18)"/>
    <w:basedOn w:val="Normal"/>
    <w:link w:val="Bodytext18"/>
    <w:rsid w:val="005E69DD"/>
    <w:pPr>
      <w:widowControl w:val="0"/>
      <w:shd w:val="clear" w:color="auto" w:fill="FFFFFF"/>
      <w:spacing w:before="360" w:after="480" w:line="240" w:lineRule="atLeast"/>
      <w:jc w:val="center"/>
    </w:pPr>
    <w:rPr>
      <w:b/>
      <w:bCs/>
      <w:spacing w:val="-4"/>
      <w:sz w:val="22"/>
    </w:rPr>
  </w:style>
  <w:style w:type="paragraph" w:customStyle="1" w:styleId="Bodytext190">
    <w:name w:val="Body text (19)"/>
    <w:basedOn w:val="Normal"/>
    <w:link w:val="Bodytext19"/>
    <w:rsid w:val="005E69DD"/>
    <w:pPr>
      <w:widowControl w:val="0"/>
      <w:shd w:val="clear" w:color="auto" w:fill="FFFFFF"/>
      <w:spacing w:after="180" w:line="331" w:lineRule="exact"/>
      <w:jc w:val="both"/>
    </w:pPr>
    <w:rPr>
      <w:b/>
      <w:bCs/>
      <w:spacing w:val="3"/>
      <w:sz w:val="22"/>
    </w:rPr>
  </w:style>
  <w:style w:type="paragraph" w:customStyle="1" w:styleId="Bodytext201">
    <w:name w:val="Body text (20)"/>
    <w:basedOn w:val="Normal"/>
    <w:link w:val="Bodytext200"/>
    <w:rsid w:val="005E69DD"/>
    <w:pPr>
      <w:widowControl w:val="0"/>
      <w:shd w:val="clear" w:color="auto" w:fill="FFFFFF"/>
      <w:spacing w:before="180" w:after="540" w:line="240" w:lineRule="atLeast"/>
      <w:jc w:val="both"/>
    </w:pPr>
    <w:rPr>
      <w:b/>
      <w:bCs/>
      <w:spacing w:val="7"/>
    </w:rPr>
  </w:style>
  <w:style w:type="paragraph" w:customStyle="1" w:styleId="Bodytext211">
    <w:name w:val="Body text (21)"/>
    <w:basedOn w:val="Normal"/>
    <w:link w:val="Bodytext210"/>
    <w:rsid w:val="005E69DD"/>
    <w:pPr>
      <w:widowControl w:val="0"/>
      <w:shd w:val="clear" w:color="auto" w:fill="FFFFFF"/>
      <w:spacing w:before="60" w:after="420" w:line="240" w:lineRule="atLeast"/>
      <w:jc w:val="both"/>
    </w:pPr>
    <w:rPr>
      <w:b/>
      <w:bCs/>
      <w:spacing w:val="-2"/>
      <w:sz w:val="21"/>
      <w:szCs w:val="21"/>
    </w:rPr>
  </w:style>
  <w:style w:type="paragraph" w:customStyle="1" w:styleId="Bodytext221">
    <w:name w:val="Body text (22)1"/>
    <w:basedOn w:val="Normal"/>
    <w:link w:val="Bodytext22"/>
    <w:rsid w:val="005E69DD"/>
    <w:pPr>
      <w:widowControl w:val="0"/>
      <w:shd w:val="clear" w:color="auto" w:fill="FFFFFF"/>
      <w:spacing w:before="240" w:after="0" w:line="240" w:lineRule="atLeast"/>
    </w:pPr>
    <w:rPr>
      <w:i/>
      <w:iCs/>
      <w:noProof/>
      <w:spacing w:val="-18"/>
      <w:sz w:val="9"/>
      <w:szCs w:val="9"/>
    </w:rPr>
  </w:style>
  <w:style w:type="paragraph" w:customStyle="1" w:styleId="Bodytext230">
    <w:name w:val="Body text (23)"/>
    <w:basedOn w:val="Normal"/>
    <w:link w:val="Bodytext23"/>
    <w:rsid w:val="005E69DD"/>
    <w:pPr>
      <w:widowControl w:val="0"/>
      <w:shd w:val="clear" w:color="auto" w:fill="FFFFFF"/>
      <w:spacing w:before="360" w:after="120" w:line="240" w:lineRule="atLeast"/>
      <w:jc w:val="center"/>
    </w:pPr>
    <w:rPr>
      <w:rFonts w:ascii="Constantia" w:hAnsi="Constantia" w:cs="Constantia"/>
      <w:noProof/>
    </w:rPr>
  </w:style>
  <w:style w:type="paragraph" w:customStyle="1" w:styleId="Bodytext240">
    <w:name w:val="Body text (24)"/>
    <w:basedOn w:val="Normal"/>
    <w:link w:val="Bodytext24"/>
    <w:rsid w:val="005E69DD"/>
    <w:pPr>
      <w:widowControl w:val="0"/>
      <w:shd w:val="clear" w:color="auto" w:fill="FFFFFF"/>
      <w:spacing w:after="0" w:line="240" w:lineRule="atLeast"/>
    </w:pPr>
    <w:rPr>
      <w:rFonts w:ascii="Constantia" w:hAnsi="Constantia" w:cs="Constantia"/>
      <w:noProof/>
      <w:sz w:val="23"/>
      <w:szCs w:val="23"/>
    </w:rPr>
  </w:style>
  <w:style w:type="table" w:customStyle="1" w:styleId="TableGrid3">
    <w:name w:val="Table Grid3"/>
    <w:basedOn w:val="TableNormal"/>
    <w:next w:val="TableGrid"/>
    <w:rsid w:val="005E69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5E69DD"/>
  </w:style>
  <w:style w:type="character" w:customStyle="1" w:styleId="Bodytext6Spacing0pt">
    <w:name w:val="Body text (6) + Spacing 0 pt"/>
    <w:rsid w:val="005E69DD"/>
    <w:rPr>
      <w:rFonts w:ascii="Times New Roman" w:hAnsi="Times New Roman" w:cs="Times New Roman"/>
      <w:spacing w:val="8"/>
      <w:sz w:val="21"/>
      <w:szCs w:val="21"/>
      <w:shd w:val="clear" w:color="auto" w:fill="FFFFFF"/>
    </w:rPr>
  </w:style>
  <w:style w:type="character" w:customStyle="1" w:styleId="Bodytext72">
    <w:name w:val="Body text (7)2"/>
    <w:rsid w:val="005E69DD"/>
    <w:rPr>
      <w:rFonts w:ascii="Times New Roman" w:hAnsi="Times New Roman" w:cs="Times New Roman"/>
      <w:b/>
      <w:bCs/>
      <w:noProof/>
      <w:spacing w:val="-5"/>
      <w:sz w:val="21"/>
      <w:szCs w:val="21"/>
      <w:u w:val="single"/>
      <w:shd w:val="clear" w:color="auto" w:fill="FFFFFF"/>
    </w:rPr>
  </w:style>
  <w:style w:type="character" w:customStyle="1" w:styleId="Bodytext5SmallCaps">
    <w:name w:val="Body text (5) + Small Caps"/>
    <w:rsid w:val="005E69DD"/>
    <w:rPr>
      <w:rFonts w:ascii="Times New Roman" w:hAnsi="Times New Roman" w:cs="Times New Roman"/>
      <w:smallCaps/>
      <w:spacing w:val="4"/>
      <w:sz w:val="18"/>
      <w:szCs w:val="18"/>
      <w:shd w:val="clear" w:color="auto" w:fill="FFFFFF"/>
    </w:rPr>
  </w:style>
  <w:style w:type="character" w:customStyle="1" w:styleId="Bodytext526pt">
    <w:name w:val="Body text (5) + 26 pt"/>
    <w:aliases w:val="Italic5,Spacing 2 pt,Scale 60%"/>
    <w:rsid w:val="005E69DD"/>
    <w:rPr>
      <w:rFonts w:ascii="Times New Roman" w:hAnsi="Times New Roman" w:cs="Times New Roman"/>
      <w:i/>
      <w:iCs/>
      <w:spacing w:val="59"/>
      <w:w w:val="60"/>
      <w:sz w:val="52"/>
      <w:szCs w:val="52"/>
      <w:shd w:val="clear" w:color="auto" w:fill="FFFFFF"/>
    </w:rPr>
  </w:style>
  <w:style w:type="character" w:customStyle="1" w:styleId="Tablecaption4">
    <w:name w:val="Table caption (4)_"/>
    <w:link w:val="Tablecaption41"/>
    <w:rsid w:val="005E69DD"/>
    <w:rPr>
      <w:i/>
      <w:iCs/>
      <w:spacing w:val="-3"/>
      <w:shd w:val="clear" w:color="auto" w:fill="FFFFFF"/>
    </w:rPr>
  </w:style>
  <w:style w:type="character" w:customStyle="1" w:styleId="Tablecaption40">
    <w:name w:val="Table caption (4)"/>
    <w:rsid w:val="005E69DD"/>
    <w:rPr>
      <w:i/>
      <w:iCs/>
      <w:spacing w:val="-3"/>
      <w:u w:val="single"/>
      <w:shd w:val="clear" w:color="auto" w:fill="FFFFFF"/>
    </w:rPr>
  </w:style>
  <w:style w:type="character" w:customStyle="1" w:styleId="Tablecaption5">
    <w:name w:val="Table caption (5)_"/>
    <w:link w:val="Tablecaption50"/>
    <w:rsid w:val="005E69DD"/>
    <w:rPr>
      <w:i/>
      <w:iCs/>
      <w:spacing w:val="12"/>
      <w:sz w:val="23"/>
      <w:szCs w:val="23"/>
      <w:shd w:val="clear" w:color="auto" w:fill="FFFFFF"/>
    </w:rPr>
  </w:style>
  <w:style w:type="character" w:customStyle="1" w:styleId="Heading52">
    <w:name w:val="Heading #5 (2)_"/>
    <w:link w:val="Heading520"/>
    <w:rsid w:val="005E69DD"/>
    <w:rPr>
      <w:b/>
      <w:bCs/>
      <w:sz w:val="18"/>
      <w:szCs w:val="18"/>
      <w:shd w:val="clear" w:color="auto" w:fill="FFFFFF"/>
    </w:rPr>
  </w:style>
  <w:style w:type="character" w:customStyle="1" w:styleId="Heading2Spacing8pt">
    <w:name w:val="Heading #2 + Spacing 8 pt"/>
    <w:rsid w:val="005E69DD"/>
    <w:rPr>
      <w:rFonts w:ascii="Times New Roman" w:hAnsi="Times New Roman" w:cs="Times New Roman"/>
      <w:spacing w:val="179"/>
      <w:sz w:val="22"/>
      <w:szCs w:val="22"/>
      <w:shd w:val="clear" w:color="auto" w:fill="FFFFFF"/>
    </w:rPr>
  </w:style>
  <w:style w:type="character" w:customStyle="1" w:styleId="Heading42">
    <w:name w:val="Heading #4 (2)_"/>
    <w:link w:val="Heading420"/>
    <w:rsid w:val="005E69DD"/>
    <w:rPr>
      <w:i/>
      <w:iCs/>
      <w:spacing w:val="-6"/>
      <w:shd w:val="clear" w:color="auto" w:fill="FFFFFF"/>
    </w:rPr>
  </w:style>
  <w:style w:type="character" w:customStyle="1" w:styleId="Heading42Spacing2pt">
    <w:name w:val="Heading #4 (2) + Spacing 2 pt"/>
    <w:rsid w:val="005E69DD"/>
    <w:rPr>
      <w:i/>
      <w:iCs/>
      <w:spacing w:val="57"/>
      <w:shd w:val="clear" w:color="auto" w:fill="FFFFFF"/>
    </w:rPr>
  </w:style>
  <w:style w:type="character" w:customStyle="1" w:styleId="Bodytext12Spacing1pt">
    <w:name w:val="Body text (12) + Spacing 1 pt"/>
    <w:rsid w:val="005E69DD"/>
    <w:rPr>
      <w:rFonts w:ascii="Times New Roman" w:hAnsi="Times New Roman" w:cs="Times New Roman"/>
      <w:i/>
      <w:iCs/>
      <w:spacing w:val="37"/>
      <w:sz w:val="23"/>
      <w:szCs w:val="23"/>
      <w:shd w:val="clear" w:color="auto" w:fill="FFFFFF"/>
    </w:rPr>
  </w:style>
  <w:style w:type="character" w:customStyle="1" w:styleId="Bodytext16SmallCaps">
    <w:name w:val="Body text (16) + Small Caps"/>
    <w:rsid w:val="005E69DD"/>
    <w:rPr>
      <w:rFonts w:ascii="Times New Roman" w:hAnsi="Times New Roman" w:cs="Times New Roman"/>
      <w:b/>
      <w:bCs/>
      <w:i/>
      <w:iCs/>
      <w:smallCaps/>
      <w:spacing w:val="3"/>
      <w:sz w:val="15"/>
      <w:szCs w:val="15"/>
      <w:shd w:val="clear" w:color="auto" w:fill="FFFFFF"/>
    </w:rPr>
  </w:style>
  <w:style w:type="character" w:customStyle="1" w:styleId="Tablecaption6">
    <w:name w:val="Table caption (6)_"/>
    <w:link w:val="Tablecaption60"/>
    <w:rsid w:val="005E69DD"/>
    <w:rPr>
      <w:rFonts w:ascii="Candara" w:hAnsi="Candara" w:cs="Candara"/>
      <w:spacing w:val="8"/>
      <w:sz w:val="16"/>
      <w:szCs w:val="16"/>
      <w:shd w:val="clear" w:color="auto" w:fill="FFFFFF"/>
    </w:rPr>
  </w:style>
  <w:style w:type="character" w:customStyle="1" w:styleId="Tablecaption6SmallCaps">
    <w:name w:val="Table caption (6) + Small Caps"/>
    <w:rsid w:val="005E69DD"/>
    <w:rPr>
      <w:rFonts w:ascii="Candara" w:hAnsi="Candara" w:cs="Candara"/>
      <w:smallCaps/>
      <w:spacing w:val="8"/>
      <w:sz w:val="16"/>
      <w:szCs w:val="16"/>
      <w:shd w:val="clear" w:color="auto" w:fill="FFFFFF"/>
    </w:rPr>
  </w:style>
  <w:style w:type="character" w:customStyle="1" w:styleId="Heading53">
    <w:name w:val="Heading #5 (3)_"/>
    <w:link w:val="Heading530"/>
    <w:rsid w:val="005E69DD"/>
    <w:rPr>
      <w:spacing w:val="-2"/>
      <w:shd w:val="clear" w:color="auto" w:fill="FFFFFF"/>
    </w:rPr>
  </w:style>
  <w:style w:type="character" w:customStyle="1" w:styleId="Tablecaption7">
    <w:name w:val="Table caption (7)_"/>
    <w:link w:val="Tablecaption70"/>
    <w:rsid w:val="005E69DD"/>
    <w:rPr>
      <w:b/>
      <w:bCs/>
      <w:sz w:val="26"/>
      <w:szCs w:val="26"/>
      <w:shd w:val="clear" w:color="auto" w:fill="FFFFFF"/>
    </w:rPr>
  </w:style>
  <w:style w:type="character" w:customStyle="1" w:styleId="BodytextSmallCaps1">
    <w:name w:val="Body text + Small Caps1"/>
    <w:rsid w:val="005E69DD"/>
    <w:rPr>
      <w:rFonts w:ascii="Times New Roman" w:hAnsi="Times New Roman" w:cs="Times New Roman"/>
      <w:smallCaps/>
      <w:spacing w:val="-2"/>
      <w:sz w:val="22"/>
      <w:szCs w:val="22"/>
      <w:shd w:val="clear" w:color="auto" w:fill="FFFFFF"/>
    </w:rPr>
  </w:style>
  <w:style w:type="character" w:customStyle="1" w:styleId="Bodytext2SmallCaps">
    <w:name w:val="Body text (2) + Small Caps"/>
    <w:aliases w:val="Spacing 2 pt1"/>
    <w:rsid w:val="005E69DD"/>
    <w:rPr>
      <w:rFonts w:ascii="Times New Roman" w:hAnsi="Times New Roman" w:cs="Times New Roman"/>
      <w:b/>
      <w:bCs/>
      <w:i/>
      <w:iCs/>
      <w:smallCaps/>
      <w:spacing w:val="40"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rsid w:val="005E69DD"/>
    <w:pPr>
      <w:widowControl w:val="0"/>
      <w:shd w:val="clear" w:color="auto" w:fill="FFFFFF"/>
      <w:spacing w:before="420" w:after="120" w:line="240" w:lineRule="atLeast"/>
      <w:ind w:hanging="980"/>
      <w:jc w:val="both"/>
    </w:pPr>
    <w:rPr>
      <w:rFonts w:eastAsia="Courier New" w:cs="Times New Roman"/>
      <w:sz w:val="20"/>
      <w:szCs w:val="20"/>
    </w:rPr>
  </w:style>
  <w:style w:type="paragraph" w:customStyle="1" w:styleId="Bodytext61">
    <w:name w:val="Body text (6)1"/>
    <w:basedOn w:val="Normal"/>
    <w:rsid w:val="005E69DD"/>
    <w:pPr>
      <w:widowControl w:val="0"/>
      <w:shd w:val="clear" w:color="auto" w:fill="FFFFFF"/>
      <w:spacing w:before="120" w:after="0" w:line="274" w:lineRule="exact"/>
      <w:jc w:val="both"/>
    </w:pPr>
    <w:rPr>
      <w:rFonts w:eastAsia="Courier New" w:cs="Times New Roman"/>
      <w:spacing w:val="1"/>
      <w:sz w:val="21"/>
      <w:szCs w:val="21"/>
    </w:rPr>
  </w:style>
  <w:style w:type="paragraph" w:customStyle="1" w:styleId="Bodytext71">
    <w:name w:val="Body text (7)1"/>
    <w:basedOn w:val="Normal"/>
    <w:rsid w:val="005E69DD"/>
    <w:pPr>
      <w:widowControl w:val="0"/>
      <w:shd w:val="clear" w:color="auto" w:fill="FFFFFF"/>
      <w:spacing w:after="0" w:line="274" w:lineRule="exact"/>
      <w:jc w:val="both"/>
    </w:pPr>
    <w:rPr>
      <w:rFonts w:eastAsia="Courier New" w:cs="Times New Roman"/>
      <w:b/>
      <w:bCs/>
      <w:spacing w:val="-5"/>
      <w:sz w:val="21"/>
      <w:szCs w:val="21"/>
    </w:rPr>
  </w:style>
  <w:style w:type="paragraph" w:customStyle="1" w:styleId="Heading31">
    <w:name w:val="Heading #31"/>
    <w:basedOn w:val="Normal"/>
    <w:rsid w:val="005E69DD"/>
    <w:pPr>
      <w:widowControl w:val="0"/>
      <w:shd w:val="clear" w:color="auto" w:fill="FFFFFF"/>
      <w:spacing w:before="60" w:after="60" w:line="240" w:lineRule="atLeast"/>
      <w:outlineLvl w:val="2"/>
    </w:pPr>
    <w:rPr>
      <w:rFonts w:eastAsia="Courier New" w:cs="Times New Roman"/>
      <w:i/>
      <w:iCs/>
      <w:spacing w:val="-6"/>
      <w:sz w:val="20"/>
      <w:szCs w:val="20"/>
    </w:rPr>
  </w:style>
  <w:style w:type="paragraph" w:customStyle="1" w:styleId="Tablecaption41">
    <w:name w:val="Table caption (4)1"/>
    <w:basedOn w:val="Normal"/>
    <w:link w:val="Tablecaption4"/>
    <w:rsid w:val="005E69DD"/>
    <w:pPr>
      <w:widowControl w:val="0"/>
      <w:shd w:val="clear" w:color="auto" w:fill="FFFFFF"/>
      <w:spacing w:before="60" w:after="0" w:line="240" w:lineRule="atLeast"/>
      <w:jc w:val="both"/>
    </w:pPr>
    <w:rPr>
      <w:i/>
      <w:iCs/>
      <w:spacing w:val="-3"/>
    </w:rPr>
  </w:style>
  <w:style w:type="paragraph" w:customStyle="1" w:styleId="Tablecaption50">
    <w:name w:val="Table caption (5)"/>
    <w:basedOn w:val="Normal"/>
    <w:link w:val="Tablecaption5"/>
    <w:rsid w:val="005E69DD"/>
    <w:pPr>
      <w:widowControl w:val="0"/>
      <w:shd w:val="clear" w:color="auto" w:fill="FFFFFF"/>
      <w:spacing w:after="0" w:line="240" w:lineRule="atLeast"/>
    </w:pPr>
    <w:rPr>
      <w:i/>
      <w:iCs/>
      <w:spacing w:val="12"/>
      <w:sz w:val="23"/>
      <w:szCs w:val="23"/>
    </w:rPr>
  </w:style>
  <w:style w:type="paragraph" w:customStyle="1" w:styleId="Heading520">
    <w:name w:val="Heading #5 (2)"/>
    <w:basedOn w:val="Normal"/>
    <w:link w:val="Heading52"/>
    <w:rsid w:val="005E69DD"/>
    <w:pPr>
      <w:widowControl w:val="0"/>
      <w:shd w:val="clear" w:color="auto" w:fill="FFFFFF"/>
      <w:spacing w:after="0" w:line="374" w:lineRule="exact"/>
      <w:outlineLvl w:val="4"/>
    </w:pPr>
    <w:rPr>
      <w:b/>
      <w:bCs/>
      <w:sz w:val="18"/>
      <w:szCs w:val="18"/>
    </w:rPr>
  </w:style>
  <w:style w:type="paragraph" w:customStyle="1" w:styleId="Heading21">
    <w:name w:val="Heading #21"/>
    <w:basedOn w:val="Normal"/>
    <w:rsid w:val="005E69DD"/>
    <w:pPr>
      <w:widowControl w:val="0"/>
      <w:shd w:val="clear" w:color="auto" w:fill="FFFFFF"/>
      <w:spacing w:before="180" w:after="720" w:line="586" w:lineRule="exact"/>
      <w:outlineLvl w:val="1"/>
    </w:pPr>
    <w:rPr>
      <w:rFonts w:eastAsia="Courier New" w:cs="Times New Roman"/>
      <w:spacing w:val="-2"/>
      <w:sz w:val="20"/>
      <w:szCs w:val="20"/>
    </w:rPr>
  </w:style>
  <w:style w:type="paragraph" w:customStyle="1" w:styleId="Heading41">
    <w:name w:val="Heading #41"/>
    <w:basedOn w:val="Normal"/>
    <w:rsid w:val="005E69DD"/>
    <w:pPr>
      <w:widowControl w:val="0"/>
      <w:shd w:val="clear" w:color="auto" w:fill="FFFFFF"/>
      <w:spacing w:before="720" w:after="180" w:line="240" w:lineRule="atLeast"/>
      <w:outlineLvl w:val="3"/>
    </w:pPr>
    <w:rPr>
      <w:rFonts w:eastAsia="Courier New" w:cs="Times New Roman"/>
      <w:spacing w:val="-2"/>
      <w:sz w:val="20"/>
      <w:szCs w:val="20"/>
    </w:rPr>
  </w:style>
  <w:style w:type="paragraph" w:customStyle="1" w:styleId="Heading420">
    <w:name w:val="Heading #4 (2)"/>
    <w:basedOn w:val="Normal"/>
    <w:link w:val="Heading42"/>
    <w:rsid w:val="005E69DD"/>
    <w:pPr>
      <w:widowControl w:val="0"/>
      <w:shd w:val="clear" w:color="auto" w:fill="FFFFFF"/>
      <w:spacing w:before="180" w:after="0" w:line="240" w:lineRule="atLeast"/>
      <w:outlineLvl w:val="3"/>
    </w:pPr>
    <w:rPr>
      <w:i/>
      <w:iCs/>
      <w:spacing w:val="-6"/>
    </w:rPr>
  </w:style>
  <w:style w:type="paragraph" w:customStyle="1" w:styleId="Tablecaption60">
    <w:name w:val="Table caption (6)"/>
    <w:basedOn w:val="Normal"/>
    <w:link w:val="Tablecaption6"/>
    <w:rsid w:val="005E69DD"/>
    <w:pPr>
      <w:widowControl w:val="0"/>
      <w:shd w:val="clear" w:color="auto" w:fill="FFFFFF"/>
      <w:spacing w:after="60" w:line="240" w:lineRule="atLeast"/>
    </w:pPr>
    <w:rPr>
      <w:rFonts w:ascii="Candara" w:hAnsi="Candara" w:cs="Candara"/>
      <w:spacing w:val="8"/>
      <w:sz w:val="16"/>
      <w:szCs w:val="16"/>
    </w:rPr>
  </w:style>
  <w:style w:type="paragraph" w:customStyle="1" w:styleId="Heading530">
    <w:name w:val="Heading #5 (3)"/>
    <w:basedOn w:val="Normal"/>
    <w:link w:val="Heading53"/>
    <w:rsid w:val="005E69DD"/>
    <w:pPr>
      <w:widowControl w:val="0"/>
      <w:shd w:val="clear" w:color="auto" w:fill="FFFFFF"/>
      <w:spacing w:before="120" w:after="0" w:line="240" w:lineRule="atLeast"/>
      <w:jc w:val="both"/>
      <w:outlineLvl w:val="4"/>
    </w:pPr>
    <w:rPr>
      <w:spacing w:val="-2"/>
    </w:rPr>
  </w:style>
  <w:style w:type="paragraph" w:customStyle="1" w:styleId="Tablecaption70">
    <w:name w:val="Table caption (7)"/>
    <w:basedOn w:val="Normal"/>
    <w:link w:val="Tablecaption7"/>
    <w:rsid w:val="005E69DD"/>
    <w:pPr>
      <w:widowControl w:val="0"/>
      <w:shd w:val="clear" w:color="auto" w:fill="FFFFFF"/>
      <w:spacing w:after="0" w:line="240" w:lineRule="atLeast"/>
    </w:pPr>
    <w:rPr>
      <w:b/>
      <w:bCs/>
      <w:sz w:val="26"/>
      <w:szCs w:val="26"/>
    </w:rPr>
  </w:style>
  <w:style w:type="table" w:customStyle="1" w:styleId="TableGrid4">
    <w:name w:val="Table Grid4"/>
    <w:basedOn w:val="TableNormal"/>
    <w:next w:val="TableGrid"/>
    <w:rsid w:val="005E69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E69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autoRedefine/>
    <w:rsid w:val="005E69DD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table" w:customStyle="1" w:styleId="TableGrid6">
    <w:name w:val="Table Grid6"/>
    <w:basedOn w:val="TableNormal"/>
    <w:next w:val="TableGrid"/>
    <w:rsid w:val="005E69D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69DD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table" w:customStyle="1" w:styleId="TableGrid7">
    <w:name w:val="Table Grid7"/>
    <w:basedOn w:val="TableNormal"/>
    <w:next w:val="TableGrid"/>
    <w:uiPriority w:val="59"/>
    <w:rsid w:val="005E69DD"/>
    <w:pPr>
      <w:spacing w:after="0" w:line="240" w:lineRule="auto"/>
    </w:pPr>
    <w:rPr>
      <w:rFonts w:ascii="Calibri" w:eastAsia="SimSun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5E69D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E69DD"/>
    <w:rPr>
      <w:rFonts w:ascii="Tahoma" w:eastAsia="Times New Roman" w:hAnsi="Tahoma" w:cs="Times New Roman"/>
      <w:sz w:val="16"/>
      <w:szCs w:val="16"/>
    </w:rPr>
  </w:style>
  <w:style w:type="character" w:styleId="Emphasis">
    <w:name w:val="Emphasis"/>
    <w:qFormat/>
    <w:rsid w:val="005E69DD"/>
    <w:rPr>
      <w:i/>
      <w:iCs/>
    </w:rPr>
  </w:style>
  <w:style w:type="table" w:customStyle="1" w:styleId="LightShading-Accent11">
    <w:name w:val="Light Shading - Accent 11"/>
    <w:basedOn w:val="TableNormal"/>
    <w:uiPriority w:val="60"/>
    <w:rsid w:val="009A3F8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109AE"/>
    <w:rPr>
      <w:color w:val="800080"/>
      <w:u w:val="single"/>
    </w:rPr>
  </w:style>
  <w:style w:type="paragraph" w:customStyle="1" w:styleId="xl66">
    <w:name w:val="xl66"/>
    <w:basedOn w:val="Normal"/>
    <w:rsid w:val="009109AE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67">
    <w:name w:val="xl67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68">
    <w:name w:val="xl68"/>
    <w:basedOn w:val="Normal"/>
    <w:rsid w:val="009109A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69">
    <w:name w:val="xl69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73">
    <w:name w:val="xl73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74">
    <w:name w:val="xl74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75">
    <w:name w:val="xl75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</w:rPr>
  </w:style>
  <w:style w:type="paragraph" w:customStyle="1" w:styleId="xl76">
    <w:name w:val="xl76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xl77">
    <w:name w:val="xl77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78">
    <w:name w:val="xl78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79">
    <w:name w:val="xl79"/>
    <w:basedOn w:val="Normal"/>
    <w:rsid w:val="009109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</w:rPr>
  </w:style>
  <w:style w:type="paragraph" w:customStyle="1" w:styleId="xl80">
    <w:name w:val="xl80"/>
    <w:basedOn w:val="Normal"/>
    <w:rsid w:val="009109AE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89D88-B1C7-45CC-BB30-772B1E65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</cp:revision>
  <cp:lastPrinted>2018-12-06T09:36:00Z</cp:lastPrinted>
  <dcterms:created xsi:type="dcterms:W3CDTF">2020-06-11T02:43:00Z</dcterms:created>
  <dcterms:modified xsi:type="dcterms:W3CDTF">2020-06-11T02:43:00Z</dcterms:modified>
</cp:coreProperties>
</file>